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F4D" w:rsidRDefault="001B7F4D" w:rsidP="00666AA9">
      <w:pPr>
        <w:jc w:val="center"/>
        <w:rPr>
          <w:rFonts w:eastAsia="Calibri"/>
          <w:b/>
          <w:sz w:val="28"/>
          <w:szCs w:val="28"/>
        </w:rPr>
      </w:pPr>
    </w:p>
    <w:p w:rsidR="00666AA9" w:rsidRPr="00B05F71" w:rsidRDefault="00666AA9" w:rsidP="00666AA9">
      <w:pPr>
        <w:jc w:val="center"/>
        <w:rPr>
          <w:rFonts w:eastAsia="Calibri"/>
          <w:b/>
          <w:sz w:val="28"/>
          <w:szCs w:val="28"/>
        </w:rPr>
      </w:pPr>
      <w:r w:rsidRPr="00B05F71">
        <w:rPr>
          <w:rFonts w:eastAsia="Calibri"/>
          <w:b/>
          <w:sz w:val="28"/>
          <w:szCs w:val="28"/>
        </w:rPr>
        <w:t>УПРАВЛЕНИЕ ОБРАЗОВАНИЯ КАРАГАНДИНСКОЙ ОБЛАСТИ</w:t>
      </w:r>
    </w:p>
    <w:p w:rsidR="00666AA9" w:rsidRPr="00B05F71" w:rsidRDefault="00666AA9" w:rsidP="00666AA9">
      <w:pPr>
        <w:jc w:val="center"/>
        <w:rPr>
          <w:rFonts w:eastAsia="Calibri"/>
          <w:b/>
          <w:sz w:val="28"/>
          <w:szCs w:val="28"/>
        </w:rPr>
      </w:pPr>
      <w:r w:rsidRPr="00B05F71">
        <w:rPr>
          <w:rFonts w:eastAsia="Calibri"/>
          <w:b/>
          <w:sz w:val="28"/>
          <w:szCs w:val="28"/>
        </w:rPr>
        <w:t>КГКП «УЧЕБНО-МЕТОДИЧЕСКИЙ ЦЕНТР РАЗВИТИЯ ОБРАЗОВАНИЯ КАРАГАНДИНСКОЙ ОБЛАСТИ»</w:t>
      </w:r>
    </w:p>
    <w:p w:rsidR="00666AA9" w:rsidRPr="00B05F71" w:rsidRDefault="00666AA9" w:rsidP="00666AA9">
      <w:pPr>
        <w:jc w:val="center"/>
        <w:rPr>
          <w:rFonts w:eastAsia="Calibri"/>
          <w:b/>
          <w:sz w:val="28"/>
          <w:szCs w:val="28"/>
        </w:rPr>
      </w:pPr>
    </w:p>
    <w:p w:rsidR="00666AA9" w:rsidRPr="00B05F71" w:rsidRDefault="00666AA9" w:rsidP="00666AA9">
      <w:pPr>
        <w:jc w:val="center"/>
        <w:rPr>
          <w:rFonts w:eastAsia="Calibri"/>
          <w:b/>
          <w:sz w:val="28"/>
          <w:szCs w:val="28"/>
        </w:rPr>
      </w:pPr>
    </w:p>
    <w:p w:rsidR="00666AA9" w:rsidRPr="00B05F71" w:rsidRDefault="00666AA9" w:rsidP="00666AA9">
      <w:pPr>
        <w:jc w:val="center"/>
        <w:rPr>
          <w:rFonts w:eastAsia="Calibri"/>
          <w:b/>
          <w:sz w:val="28"/>
          <w:szCs w:val="28"/>
        </w:rPr>
      </w:pPr>
    </w:p>
    <w:p w:rsidR="00666AA9" w:rsidRPr="00B05F71" w:rsidRDefault="00666AA9" w:rsidP="00666AA9">
      <w:pPr>
        <w:jc w:val="center"/>
        <w:rPr>
          <w:rFonts w:eastAsia="Calibri"/>
          <w:b/>
          <w:sz w:val="28"/>
          <w:szCs w:val="28"/>
        </w:rPr>
      </w:pPr>
    </w:p>
    <w:p w:rsidR="00666AA9" w:rsidRPr="00B05F71" w:rsidRDefault="00666AA9" w:rsidP="00666AA9">
      <w:pPr>
        <w:jc w:val="center"/>
        <w:rPr>
          <w:rFonts w:eastAsia="Calibri"/>
          <w:b/>
          <w:sz w:val="28"/>
          <w:szCs w:val="28"/>
        </w:rPr>
      </w:pP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  <w:sectPr w:rsidR="00666AA9" w:rsidRPr="00B05F71" w:rsidSect="00AE3157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  <w:r w:rsidRPr="00B05F71">
        <w:rPr>
          <w:rFonts w:eastAsia="Calibri"/>
          <w:b/>
          <w:sz w:val="28"/>
          <w:szCs w:val="28"/>
        </w:rPr>
        <w:lastRenderedPageBreak/>
        <w:t>СОГЛАСОВАНО</w:t>
      </w: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  <w:r w:rsidRPr="00B05F71">
        <w:rPr>
          <w:rFonts w:eastAsia="Calibri"/>
          <w:b/>
          <w:sz w:val="28"/>
          <w:szCs w:val="28"/>
        </w:rPr>
        <w:t xml:space="preserve">зам. директора УМЦ РО </w:t>
      </w: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  <w:r w:rsidRPr="00B05F71">
        <w:rPr>
          <w:rFonts w:eastAsia="Calibri"/>
          <w:b/>
          <w:sz w:val="28"/>
          <w:szCs w:val="28"/>
        </w:rPr>
        <w:t>по ДО и ОСО</w:t>
      </w: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  <w:proofErr w:type="spellStart"/>
      <w:r w:rsidRPr="00B05F71">
        <w:rPr>
          <w:rFonts w:eastAsia="Calibri"/>
          <w:b/>
          <w:sz w:val="28"/>
          <w:szCs w:val="28"/>
        </w:rPr>
        <w:t>Абдикерова</w:t>
      </w:r>
      <w:proofErr w:type="spellEnd"/>
      <w:r w:rsidRPr="00B05F71">
        <w:rPr>
          <w:rFonts w:eastAsia="Calibri"/>
          <w:b/>
          <w:sz w:val="28"/>
          <w:szCs w:val="28"/>
        </w:rPr>
        <w:t xml:space="preserve"> Б.Х. ______________</w:t>
      </w: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  <w:r w:rsidRPr="00B05F71">
        <w:rPr>
          <w:rFonts w:eastAsia="Calibri"/>
          <w:b/>
          <w:sz w:val="28"/>
          <w:szCs w:val="28"/>
        </w:rPr>
        <w:t>«____»__________2016 г.</w:t>
      </w: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  <w:r w:rsidRPr="00B05F71">
        <w:rPr>
          <w:rFonts w:eastAsia="Calibri"/>
          <w:b/>
          <w:sz w:val="28"/>
          <w:szCs w:val="28"/>
        </w:rPr>
        <w:lastRenderedPageBreak/>
        <w:t>УТВЕРЖДАЮ</w:t>
      </w: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  <w:r w:rsidRPr="00B05F71">
        <w:rPr>
          <w:rFonts w:eastAsia="Calibri"/>
          <w:b/>
          <w:sz w:val="28"/>
          <w:szCs w:val="28"/>
        </w:rPr>
        <w:t xml:space="preserve">директор УМЦ РО </w:t>
      </w: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  <w:r w:rsidRPr="00B05F71">
        <w:rPr>
          <w:rFonts w:eastAsia="Calibri"/>
          <w:b/>
          <w:sz w:val="28"/>
          <w:szCs w:val="28"/>
        </w:rPr>
        <w:t>Карагандинской области</w:t>
      </w: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  <w:proofErr w:type="spellStart"/>
      <w:r w:rsidRPr="00B05F71">
        <w:rPr>
          <w:rFonts w:eastAsia="Calibri"/>
          <w:b/>
          <w:sz w:val="28"/>
          <w:szCs w:val="28"/>
        </w:rPr>
        <w:t>Кожахметова</w:t>
      </w:r>
      <w:proofErr w:type="spellEnd"/>
      <w:r w:rsidRPr="00B05F71">
        <w:rPr>
          <w:rFonts w:eastAsia="Calibri"/>
          <w:b/>
          <w:sz w:val="28"/>
          <w:szCs w:val="28"/>
        </w:rPr>
        <w:t xml:space="preserve"> Г.Ш._____________</w:t>
      </w: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  <w:r w:rsidRPr="00B05F71">
        <w:rPr>
          <w:rFonts w:eastAsia="Calibri"/>
          <w:b/>
          <w:sz w:val="28"/>
          <w:szCs w:val="28"/>
        </w:rPr>
        <w:t>«____»__________2016 г.</w:t>
      </w:r>
    </w:p>
    <w:p w:rsidR="00666AA9" w:rsidRPr="00B05F71" w:rsidRDefault="00666AA9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  <w:sectPr w:rsidR="00666AA9" w:rsidRPr="00B05F71" w:rsidSect="00666AA9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81"/>
        </w:sectPr>
      </w:pPr>
    </w:p>
    <w:p w:rsidR="00666AA9" w:rsidRPr="00B05F71" w:rsidRDefault="00666AA9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</w:pPr>
    </w:p>
    <w:p w:rsidR="00666AA9" w:rsidRPr="00B05F71" w:rsidRDefault="00666AA9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</w:pPr>
    </w:p>
    <w:p w:rsidR="00666AA9" w:rsidRPr="00B05F71" w:rsidRDefault="00666AA9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</w:pP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</w:p>
    <w:p w:rsidR="00666AA9" w:rsidRPr="00B05F71" w:rsidRDefault="00666AA9" w:rsidP="00666AA9">
      <w:pPr>
        <w:rPr>
          <w:rFonts w:eastAsia="Calibri"/>
          <w:b/>
          <w:sz w:val="28"/>
          <w:szCs w:val="28"/>
        </w:rPr>
      </w:pPr>
    </w:p>
    <w:p w:rsidR="00666AA9" w:rsidRPr="00B05F71" w:rsidRDefault="00666AA9" w:rsidP="00666AA9">
      <w:pPr>
        <w:spacing w:line="276" w:lineRule="auto"/>
        <w:jc w:val="center"/>
        <w:rPr>
          <w:b/>
          <w:sz w:val="28"/>
          <w:szCs w:val="28"/>
        </w:rPr>
      </w:pPr>
      <w:r w:rsidRPr="00B05F71">
        <w:rPr>
          <w:b/>
          <w:sz w:val="28"/>
          <w:szCs w:val="28"/>
        </w:rPr>
        <w:t>ПОЛОЖЕНИЕ</w:t>
      </w:r>
    </w:p>
    <w:p w:rsidR="00666AA9" w:rsidRPr="00B05F71" w:rsidRDefault="00B05F71" w:rsidP="00666AA9">
      <w:pPr>
        <w:spacing w:line="276" w:lineRule="auto"/>
        <w:jc w:val="center"/>
        <w:rPr>
          <w:b/>
          <w:sz w:val="28"/>
          <w:szCs w:val="28"/>
        </w:rPr>
      </w:pPr>
      <w:r w:rsidRPr="00B05F71">
        <w:rPr>
          <w:b/>
          <w:sz w:val="28"/>
          <w:szCs w:val="28"/>
        </w:rPr>
        <w:t xml:space="preserve"> конкурса</w:t>
      </w:r>
      <w:r w:rsidR="00666AA9" w:rsidRPr="00B05F71">
        <w:rPr>
          <w:b/>
          <w:sz w:val="28"/>
          <w:szCs w:val="28"/>
        </w:rPr>
        <w:t xml:space="preserve"> </w:t>
      </w:r>
      <w:proofErr w:type="spellStart"/>
      <w:r w:rsidR="00666AA9" w:rsidRPr="00B05F71">
        <w:rPr>
          <w:b/>
          <w:sz w:val="28"/>
          <w:szCs w:val="28"/>
        </w:rPr>
        <w:t>видеоуроков</w:t>
      </w:r>
      <w:proofErr w:type="spellEnd"/>
      <w:r w:rsidR="00666AA9" w:rsidRPr="00B05F71">
        <w:rPr>
          <w:b/>
          <w:sz w:val="28"/>
          <w:szCs w:val="28"/>
        </w:rPr>
        <w:t xml:space="preserve"> среди учителей</w:t>
      </w:r>
    </w:p>
    <w:p w:rsidR="00666AA9" w:rsidRPr="00B05F71" w:rsidRDefault="00666AA9" w:rsidP="00666AA9">
      <w:pPr>
        <w:spacing w:line="276" w:lineRule="auto"/>
        <w:jc w:val="center"/>
        <w:rPr>
          <w:b/>
          <w:sz w:val="28"/>
          <w:szCs w:val="28"/>
        </w:rPr>
      </w:pPr>
      <w:r w:rsidRPr="00B05F71">
        <w:rPr>
          <w:b/>
          <w:sz w:val="28"/>
          <w:szCs w:val="28"/>
        </w:rPr>
        <w:t>совмещенных классов малокомплектных школ</w:t>
      </w:r>
    </w:p>
    <w:p w:rsidR="00666AA9" w:rsidRPr="00B05F71" w:rsidRDefault="00666AA9" w:rsidP="00666AA9">
      <w:pPr>
        <w:spacing w:line="276" w:lineRule="auto"/>
        <w:jc w:val="center"/>
        <w:rPr>
          <w:b/>
          <w:sz w:val="28"/>
          <w:szCs w:val="28"/>
        </w:rPr>
      </w:pPr>
      <w:r w:rsidRPr="00B05F71">
        <w:rPr>
          <w:b/>
          <w:sz w:val="28"/>
          <w:szCs w:val="28"/>
        </w:rPr>
        <w:t>«Лучший учитель географии»</w:t>
      </w:r>
    </w:p>
    <w:p w:rsidR="00666AA9" w:rsidRPr="00B05F71" w:rsidRDefault="00666AA9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</w:pPr>
    </w:p>
    <w:p w:rsidR="00666AA9" w:rsidRPr="00B05F71" w:rsidRDefault="00666AA9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</w:pPr>
    </w:p>
    <w:p w:rsidR="00666AA9" w:rsidRPr="00B05F71" w:rsidRDefault="00666AA9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</w:pPr>
    </w:p>
    <w:p w:rsidR="00666AA9" w:rsidRPr="00B05F71" w:rsidRDefault="00666AA9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</w:pPr>
    </w:p>
    <w:p w:rsidR="00666AA9" w:rsidRPr="00B05F71" w:rsidRDefault="00666AA9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</w:pPr>
    </w:p>
    <w:p w:rsidR="00666AA9" w:rsidRPr="00B05F71" w:rsidRDefault="00666AA9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</w:pPr>
    </w:p>
    <w:p w:rsidR="00666AA9" w:rsidRPr="00B05F71" w:rsidRDefault="00666AA9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</w:pPr>
    </w:p>
    <w:p w:rsidR="00666AA9" w:rsidRPr="00B05F71" w:rsidRDefault="00666AA9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</w:pPr>
    </w:p>
    <w:p w:rsidR="00666AA9" w:rsidRPr="00B05F71" w:rsidRDefault="00666AA9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</w:pPr>
    </w:p>
    <w:p w:rsidR="00666AA9" w:rsidRPr="00B05F71" w:rsidRDefault="00666AA9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</w:pPr>
    </w:p>
    <w:p w:rsidR="00B05F71" w:rsidRDefault="00B05F71" w:rsidP="00B05F71">
      <w:pPr>
        <w:pStyle w:val="a6"/>
        <w:shd w:val="clear" w:color="auto" w:fill="FDFDF7"/>
        <w:spacing w:before="0" w:after="0"/>
        <w:rPr>
          <w:rStyle w:val="a4"/>
          <w:sz w:val="28"/>
          <w:szCs w:val="28"/>
        </w:rPr>
      </w:pPr>
    </w:p>
    <w:p w:rsidR="001B7F4D" w:rsidRDefault="001B7F4D" w:rsidP="00B05F71">
      <w:pPr>
        <w:pStyle w:val="a6"/>
        <w:shd w:val="clear" w:color="auto" w:fill="FDFDF7"/>
        <w:spacing w:before="0" w:after="0"/>
        <w:rPr>
          <w:rStyle w:val="a4"/>
          <w:sz w:val="28"/>
          <w:szCs w:val="28"/>
        </w:rPr>
      </w:pPr>
    </w:p>
    <w:p w:rsidR="001B7F4D" w:rsidRPr="00B05F71" w:rsidRDefault="001B7F4D" w:rsidP="00B05F71">
      <w:pPr>
        <w:pStyle w:val="a6"/>
        <w:shd w:val="clear" w:color="auto" w:fill="FDFDF7"/>
        <w:spacing w:before="0" w:after="0"/>
        <w:rPr>
          <w:rStyle w:val="a4"/>
          <w:sz w:val="28"/>
          <w:szCs w:val="28"/>
        </w:rPr>
      </w:pPr>
      <w:bookmarkStart w:id="0" w:name="_GoBack"/>
      <w:bookmarkEnd w:id="0"/>
    </w:p>
    <w:p w:rsidR="00666AA9" w:rsidRPr="00B05F71" w:rsidRDefault="00666AA9" w:rsidP="00C85BCC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</w:pPr>
      <w:r w:rsidRPr="00B05F71">
        <w:rPr>
          <w:rStyle w:val="a4"/>
          <w:sz w:val="28"/>
          <w:szCs w:val="28"/>
        </w:rPr>
        <w:t>Караганда 2016г.</w:t>
      </w:r>
    </w:p>
    <w:p w:rsidR="00666AA9" w:rsidRPr="00B05F71" w:rsidRDefault="00666AA9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</w:pPr>
    </w:p>
    <w:p w:rsidR="00666AA9" w:rsidRPr="00B05F71" w:rsidRDefault="00666AA9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</w:rPr>
      </w:pPr>
    </w:p>
    <w:p w:rsidR="00AE3157" w:rsidRPr="00B05F71" w:rsidRDefault="00AE3157" w:rsidP="00AE3157">
      <w:pPr>
        <w:pStyle w:val="a6"/>
        <w:shd w:val="clear" w:color="auto" w:fill="FDFDF7"/>
        <w:spacing w:before="0" w:after="0"/>
        <w:jc w:val="center"/>
        <w:rPr>
          <w:sz w:val="28"/>
          <w:szCs w:val="28"/>
        </w:rPr>
      </w:pPr>
      <w:r w:rsidRPr="00B05F71">
        <w:rPr>
          <w:rStyle w:val="a4"/>
          <w:sz w:val="28"/>
          <w:szCs w:val="28"/>
        </w:rPr>
        <w:t>ПОЛОЖЕНИЕ</w:t>
      </w:r>
    </w:p>
    <w:p w:rsidR="00D17760" w:rsidRPr="00B05F71" w:rsidRDefault="00B05F71" w:rsidP="00AE3157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05F71">
        <w:rPr>
          <w:b/>
          <w:bCs/>
          <w:sz w:val="28"/>
          <w:szCs w:val="28"/>
        </w:rPr>
        <w:t>конкурса</w:t>
      </w:r>
      <w:r w:rsidR="00AE3157" w:rsidRPr="00B05F71">
        <w:rPr>
          <w:b/>
          <w:bCs/>
          <w:sz w:val="28"/>
          <w:szCs w:val="28"/>
        </w:rPr>
        <w:t xml:space="preserve"> </w:t>
      </w:r>
      <w:proofErr w:type="spellStart"/>
      <w:r w:rsidR="00D17760" w:rsidRPr="00B05F71">
        <w:rPr>
          <w:b/>
          <w:bCs/>
          <w:sz w:val="28"/>
          <w:szCs w:val="28"/>
        </w:rPr>
        <w:t>видеоуроков</w:t>
      </w:r>
      <w:proofErr w:type="spellEnd"/>
      <w:r w:rsidR="00AA7687" w:rsidRPr="00B05F71">
        <w:rPr>
          <w:b/>
          <w:bCs/>
          <w:sz w:val="28"/>
          <w:szCs w:val="28"/>
        </w:rPr>
        <w:t xml:space="preserve"> </w:t>
      </w:r>
      <w:r w:rsidR="00AE3157" w:rsidRPr="00B05F71">
        <w:rPr>
          <w:rFonts w:eastAsia="Times New Roman"/>
          <w:b/>
          <w:bCs/>
          <w:sz w:val="28"/>
          <w:szCs w:val="28"/>
          <w:lang w:eastAsia="ru-RU"/>
        </w:rPr>
        <w:t>среди учителей</w:t>
      </w:r>
    </w:p>
    <w:p w:rsidR="00AE3157" w:rsidRPr="00B05F71" w:rsidRDefault="00D17760" w:rsidP="00AE3157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05F71">
        <w:rPr>
          <w:rFonts w:eastAsia="Times New Roman"/>
          <w:b/>
          <w:bCs/>
          <w:sz w:val="28"/>
          <w:szCs w:val="28"/>
          <w:lang w:eastAsia="ru-RU"/>
        </w:rPr>
        <w:t xml:space="preserve"> совмещенных к</w:t>
      </w:r>
      <w:r w:rsidRPr="00B05F71">
        <w:rPr>
          <w:rFonts w:eastAsia="Times New Roman"/>
          <w:b/>
          <w:bCs/>
          <w:sz w:val="28"/>
          <w:szCs w:val="28"/>
          <w:lang w:val="kk-KZ" w:eastAsia="ru-RU"/>
        </w:rPr>
        <w:t>л</w:t>
      </w:r>
      <w:r w:rsidR="007F7E2A" w:rsidRPr="00B05F71">
        <w:rPr>
          <w:rFonts w:eastAsia="Times New Roman"/>
          <w:b/>
          <w:bCs/>
          <w:sz w:val="28"/>
          <w:szCs w:val="28"/>
          <w:lang w:eastAsia="ru-RU"/>
        </w:rPr>
        <w:t>ассов</w:t>
      </w:r>
      <w:r w:rsidRPr="00B05F71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="00AE3157" w:rsidRPr="00B05F71">
        <w:rPr>
          <w:rFonts w:eastAsia="Times New Roman"/>
          <w:b/>
          <w:bCs/>
          <w:sz w:val="28"/>
          <w:szCs w:val="28"/>
          <w:lang w:eastAsia="ru-RU"/>
        </w:rPr>
        <w:t xml:space="preserve">малокомплектных школ </w:t>
      </w:r>
    </w:p>
    <w:p w:rsidR="00AE3157" w:rsidRPr="00B05F71" w:rsidRDefault="00D17760" w:rsidP="00D17760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05F71">
        <w:rPr>
          <w:rFonts w:eastAsia="Times New Roman"/>
          <w:b/>
          <w:bCs/>
          <w:sz w:val="28"/>
          <w:szCs w:val="28"/>
          <w:lang w:eastAsia="ru-RU"/>
        </w:rPr>
        <w:t>«Лучший</w:t>
      </w:r>
      <w:r w:rsidR="00AE3157" w:rsidRPr="00B05F71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="00AA7687" w:rsidRPr="00B05F71">
        <w:rPr>
          <w:rFonts w:eastAsia="Times New Roman"/>
          <w:b/>
          <w:bCs/>
          <w:sz w:val="28"/>
          <w:szCs w:val="28"/>
          <w:lang w:eastAsia="ru-RU"/>
        </w:rPr>
        <w:t>урок</w:t>
      </w:r>
      <w:r w:rsidR="00AE3157" w:rsidRPr="00B05F71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Pr="00B05F71">
        <w:rPr>
          <w:rFonts w:eastAsia="Times New Roman"/>
          <w:b/>
          <w:bCs/>
          <w:sz w:val="28"/>
          <w:szCs w:val="28"/>
          <w:lang w:val="kk-KZ" w:eastAsia="ru-RU"/>
        </w:rPr>
        <w:t>географии</w:t>
      </w:r>
      <w:r w:rsidR="00AE3157" w:rsidRPr="00B05F71">
        <w:rPr>
          <w:rFonts w:eastAsia="Times New Roman"/>
          <w:b/>
          <w:bCs/>
          <w:sz w:val="28"/>
          <w:szCs w:val="28"/>
          <w:lang w:eastAsia="ru-RU"/>
        </w:rPr>
        <w:t>»</w:t>
      </w:r>
    </w:p>
    <w:p w:rsidR="00AE3157" w:rsidRPr="00B05F71" w:rsidRDefault="00AE3157" w:rsidP="00AE3157">
      <w:pPr>
        <w:jc w:val="center"/>
        <w:rPr>
          <w:rFonts w:eastAsia="Times New Roman"/>
          <w:sz w:val="28"/>
          <w:szCs w:val="28"/>
          <w:lang w:eastAsia="ru-RU"/>
        </w:rPr>
      </w:pPr>
    </w:p>
    <w:p w:rsidR="00AE3157" w:rsidRPr="00B05F71" w:rsidRDefault="00AE3157" w:rsidP="00AE3157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B05F71">
        <w:rPr>
          <w:rFonts w:eastAsia="Times New Roman"/>
          <w:b/>
          <w:sz w:val="28"/>
          <w:szCs w:val="28"/>
          <w:lang w:eastAsia="ru-RU"/>
        </w:rPr>
        <w:t>1. Общие положения</w:t>
      </w:r>
    </w:p>
    <w:p w:rsidR="00AE3157" w:rsidRPr="00B05F71" w:rsidRDefault="00AE3157" w:rsidP="00AE3157">
      <w:pPr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 xml:space="preserve">1.1. Настоящее Положение определяет условия проведения конкурса </w:t>
      </w:r>
      <w:r w:rsidRPr="00B05F71">
        <w:rPr>
          <w:rFonts w:eastAsia="Times New Roman"/>
          <w:bCs/>
          <w:sz w:val="28"/>
          <w:szCs w:val="28"/>
          <w:lang w:eastAsia="ru-RU"/>
        </w:rPr>
        <w:t>среди учителей малокомплектных школ «Лучш</w:t>
      </w:r>
      <w:r w:rsidR="00D17760" w:rsidRPr="00B05F71">
        <w:rPr>
          <w:rFonts w:eastAsia="Times New Roman"/>
          <w:bCs/>
          <w:sz w:val="28"/>
          <w:szCs w:val="28"/>
          <w:lang w:eastAsia="ru-RU"/>
        </w:rPr>
        <w:t>ий</w:t>
      </w:r>
      <w:r w:rsidR="00AA7687" w:rsidRPr="00B05F71">
        <w:rPr>
          <w:rFonts w:eastAsia="Times New Roman"/>
          <w:bCs/>
          <w:sz w:val="28"/>
          <w:szCs w:val="28"/>
          <w:lang w:eastAsia="ru-RU"/>
        </w:rPr>
        <w:t xml:space="preserve"> урок </w:t>
      </w:r>
      <w:r w:rsidRPr="00B05F71">
        <w:rPr>
          <w:rFonts w:eastAsia="Times New Roman"/>
          <w:bCs/>
          <w:sz w:val="28"/>
          <w:szCs w:val="28"/>
          <w:lang w:val="kk-KZ" w:eastAsia="ru-RU"/>
        </w:rPr>
        <w:t>географии</w:t>
      </w:r>
      <w:r w:rsidRPr="00B05F71">
        <w:rPr>
          <w:rFonts w:eastAsia="Times New Roman"/>
          <w:bCs/>
          <w:sz w:val="28"/>
          <w:szCs w:val="28"/>
          <w:lang w:eastAsia="ru-RU"/>
        </w:rPr>
        <w:t>» - далее (конкурс).</w:t>
      </w:r>
    </w:p>
    <w:p w:rsidR="00AE3157" w:rsidRPr="00B05F71" w:rsidRDefault="00AE3157" w:rsidP="00AE3157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 xml:space="preserve">1.2. В конкурсе могут принимать участие </w:t>
      </w:r>
      <w:r w:rsidR="00AA7687" w:rsidRPr="00B05F71">
        <w:rPr>
          <w:rFonts w:eastAsia="Times New Roman"/>
          <w:sz w:val="28"/>
          <w:szCs w:val="28"/>
          <w:lang w:eastAsia="ru-RU"/>
        </w:rPr>
        <w:t xml:space="preserve">учителя географии </w:t>
      </w:r>
      <w:r w:rsidRPr="00B05F71">
        <w:rPr>
          <w:rFonts w:eastAsia="Times New Roman"/>
          <w:sz w:val="28"/>
          <w:szCs w:val="28"/>
          <w:lang w:eastAsia="ru-RU"/>
        </w:rPr>
        <w:t>МКШ.</w:t>
      </w:r>
    </w:p>
    <w:p w:rsidR="00AE3157" w:rsidRPr="00B05F71" w:rsidRDefault="00AE3157" w:rsidP="00AE3157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>1.3. Конкурс проводится с целью совершенствования научно-методического обеспечения образовательного процесса и обмена опытом работы</w:t>
      </w:r>
      <w:r w:rsidR="00AA7687" w:rsidRPr="00B05F71">
        <w:rPr>
          <w:rFonts w:eastAsia="Times New Roman"/>
          <w:sz w:val="28"/>
          <w:szCs w:val="28"/>
          <w:lang w:eastAsia="ru-RU"/>
        </w:rPr>
        <w:t xml:space="preserve"> учителей географии в сов</w:t>
      </w:r>
      <w:r w:rsidR="00D17760" w:rsidRPr="00B05F71">
        <w:rPr>
          <w:rFonts w:eastAsia="Times New Roman"/>
          <w:sz w:val="28"/>
          <w:szCs w:val="28"/>
          <w:lang w:eastAsia="ru-RU"/>
        </w:rPr>
        <w:t>мещённы</w:t>
      </w:r>
      <w:r w:rsidR="007F7E2A" w:rsidRPr="00B05F71">
        <w:rPr>
          <w:rFonts w:eastAsia="Times New Roman"/>
          <w:sz w:val="28"/>
          <w:szCs w:val="28"/>
          <w:lang w:eastAsia="ru-RU"/>
        </w:rPr>
        <w:t>х классах.</w:t>
      </w:r>
    </w:p>
    <w:p w:rsidR="00AE3157" w:rsidRPr="00B05F71" w:rsidRDefault="00AE3157" w:rsidP="00AE3157">
      <w:pPr>
        <w:pStyle w:val="a6"/>
        <w:shd w:val="clear" w:color="auto" w:fill="FDFDF7"/>
        <w:spacing w:before="0" w:after="0"/>
        <w:jc w:val="center"/>
        <w:rPr>
          <w:rStyle w:val="a4"/>
          <w:sz w:val="28"/>
          <w:szCs w:val="28"/>
          <w:bdr w:val="none" w:sz="0" w:space="0" w:color="auto" w:frame="1"/>
        </w:rPr>
      </w:pPr>
      <w:r w:rsidRPr="00B05F71">
        <w:rPr>
          <w:rStyle w:val="a4"/>
          <w:sz w:val="28"/>
          <w:szCs w:val="28"/>
          <w:bdr w:val="none" w:sz="0" w:space="0" w:color="auto" w:frame="1"/>
        </w:rPr>
        <w:t>2. Цели и задачи конкурса</w:t>
      </w:r>
    </w:p>
    <w:p w:rsidR="00AE3157" w:rsidRPr="00B05F71" w:rsidRDefault="00AE3157" w:rsidP="00AA7687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71">
        <w:rPr>
          <w:rFonts w:ascii="Times New Roman" w:hAnsi="Times New Roman" w:cs="Times New Roman"/>
          <w:sz w:val="28"/>
          <w:szCs w:val="28"/>
        </w:rPr>
        <w:t>Расширение единого информационно-образовательного пространства на основе</w:t>
      </w:r>
      <w:r w:rsidR="007F7E2A" w:rsidRPr="00B05F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7E2A" w:rsidRPr="00B05F71">
        <w:rPr>
          <w:rFonts w:ascii="Times New Roman" w:hAnsi="Times New Roman" w:cs="Times New Roman"/>
          <w:sz w:val="28"/>
          <w:szCs w:val="28"/>
        </w:rPr>
        <w:t>видео</w:t>
      </w:r>
      <w:r w:rsidR="00AA7687" w:rsidRPr="00B05F71">
        <w:rPr>
          <w:rFonts w:ascii="Times New Roman" w:hAnsi="Times New Roman" w:cs="Times New Roman"/>
          <w:sz w:val="28"/>
          <w:szCs w:val="28"/>
        </w:rPr>
        <w:t>урока</w:t>
      </w:r>
      <w:proofErr w:type="spellEnd"/>
      <w:r w:rsidR="00AA7687" w:rsidRPr="00B05F71">
        <w:rPr>
          <w:rFonts w:ascii="Times New Roman" w:hAnsi="Times New Roman" w:cs="Times New Roman"/>
          <w:sz w:val="28"/>
          <w:szCs w:val="28"/>
        </w:rPr>
        <w:t xml:space="preserve"> в </w:t>
      </w:r>
      <w:r w:rsidR="00AA7687" w:rsidRPr="00B05F71">
        <w:rPr>
          <w:rFonts w:ascii="Times New Roman" w:eastAsia="Times New Roman" w:hAnsi="Times New Roman" w:cs="Times New Roman"/>
          <w:sz w:val="28"/>
          <w:szCs w:val="28"/>
        </w:rPr>
        <w:t>совмещённых классах малокомплектной школы.</w:t>
      </w:r>
    </w:p>
    <w:p w:rsidR="00AE3157" w:rsidRPr="00B05F71" w:rsidRDefault="00AE3157" w:rsidP="00AA7687">
      <w:pPr>
        <w:pStyle w:val="a6"/>
        <w:numPr>
          <w:ilvl w:val="0"/>
          <w:numId w:val="6"/>
        </w:numPr>
        <w:shd w:val="clear" w:color="auto" w:fill="FDFDF7"/>
        <w:tabs>
          <w:tab w:val="left" w:pos="284"/>
        </w:tabs>
        <w:suppressAutoHyphens w:val="0"/>
        <w:spacing w:before="0" w:after="0"/>
        <w:jc w:val="both"/>
        <w:rPr>
          <w:sz w:val="28"/>
          <w:szCs w:val="28"/>
        </w:rPr>
      </w:pPr>
      <w:r w:rsidRPr="00B05F71">
        <w:rPr>
          <w:sz w:val="28"/>
          <w:szCs w:val="28"/>
        </w:rPr>
        <w:t>Повышение квалификации педагогов, вовлечение их в научно-исследовательскую работу по проблемам повышения качества преподавания и внедрение технологий в образовательный процесс</w:t>
      </w:r>
      <w:r w:rsidR="00AA7687" w:rsidRPr="00B05F71">
        <w:rPr>
          <w:sz w:val="28"/>
          <w:szCs w:val="28"/>
        </w:rPr>
        <w:t xml:space="preserve"> малокомплектной школы</w:t>
      </w:r>
      <w:r w:rsidRPr="00B05F71">
        <w:rPr>
          <w:sz w:val="28"/>
          <w:szCs w:val="28"/>
        </w:rPr>
        <w:t>.</w:t>
      </w:r>
    </w:p>
    <w:p w:rsidR="00AE3157" w:rsidRPr="00B05F71" w:rsidRDefault="00AE3157" w:rsidP="00AA7687">
      <w:pPr>
        <w:pStyle w:val="a6"/>
        <w:numPr>
          <w:ilvl w:val="0"/>
          <w:numId w:val="6"/>
        </w:numPr>
        <w:shd w:val="clear" w:color="auto" w:fill="FDFDF7"/>
        <w:tabs>
          <w:tab w:val="left" w:pos="284"/>
        </w:tabs>
        <w:suppressAutoHyphens w:val="0"/>
        <w:spacing w:before="0" w:after="0"/>
        <w:jc w:val="both"/>
        <w:rPr>
          <w:sz w:val="28"/>
          <w:szCs w:val="28"/>
        </w:rPr>
      </w:pPr>
      <w:r w:rsidRPr="00B05F71">
        <w:rPr>
          <w:sz w:val="28"/>
          <w:szCs w:val="28"/>
        </w:rPr>
        <w:t xml:space="preserve">Создание сборника </w:t>
      </w:r>
      <w:proofErr w:type="spellStart"/>
      <w:r w:rsidR="00D17760" w:rsidRPr="00B05F71">
        <w:rPr>
          <w:sz w:val="28"/>
          <w:szCs w:val="28"/>
        </w:rPr>
        <w:t>видео</w:t>
      </w:r>
      <w:r w:rsidR="00AA7687" w:rsidRPr="00B05F71">
        <w:rPr>
          <w:sz w:val="28"/>
          <w:szCs w:val="28"/>
        </w:rPr>
        <w:t>уроков</w:t>
      </w:r>
      <w:proofErr w:type="spellEnd"/>
      <w:r w:rsidR="00AA7687" w:rsidRPr="00B05F71">
        <w:rPr>
          <w:sz w:val="28"/>
          <w:szCs w:val="28"/>
        </w:rPr>
        <w:t xml:space="preserve"> </w:t>
      </w:r>
      <w:r w:rsidRPr="00B05F71">
        <w:rPr>
          <w:sz w:val="28"/>
          <w:szCs w:val="28"/>
        </w:rPr>
        <w:t>для обмена опытом педагогического мастерства.</w:t>
      </w:r>
    </w:p>
    <w:p w:rsidR="00AE3157" w:rsidRPr="00B05F71" w:rsidRDefault="00AE3157" w:rsidP="00AA7687">
      <w:pPr>
        <w:pStyle w:val="a6"/>
        <w:numPr>
          <w:ilvl w:val="0"/>
          <w:numId w:val="6"/>
        </w:numPr>
        <w:shd w:val="clear" w:color="auto" w:fill="FDFDF7"/>
        <w:tabs>
          <w:tab w:val="left" w:pos="284"/>
        </w:tabs>
        <w:suppressAutoHyphens w:val="0"/>
        <w:spacing w:before="0" w:after="0"/>
        <w:jc w:val="both"/>
        <w:rPr>
          <w:sz w:val="28"/>
          <w:szCs w:val="28"/>
        </w:rPr>
      </w:pPr>
      <w:r w:rsidRPr="00B05F71">
        <w:rPr>
          <w:sz w:val="28"/>
          <w:szCs w:val="28"/>
        </w:rPr>
        <w:t>Осуществление обмена методиками и опытом применения современных информационных технологий в образовательном процессе.</w:t>
      </w:r>
    </w:p>
    <w:p w:rsidR="00AE3157" w:rsidRPr="00B05F71" w:rsidRDefault="00AE3157" w:rsidP="00AA7687">
      <w:pPr>
        <w:pStyle w:val="a6"/>
        <w:numPr>
          <w:ilvl w:val="0"/>
          <w:numId w:val="6"/>
        </w:numPr>
        <w:shd w:val="clear" w:color="auto" w:fill="FDFDF7"/>
        <w:tabs>
          <w:tab w:val="left" w:pos="284"/>
        </w:tabs>
        <w:suppressAutoHyphens w:val="0"/>
        <w:spacing w:before="0" w:after="0"/>
        <w:jc w:val="both"/>
        <w:rPr>
          <w:sz w:val="28"/>
          <w:szCs w:val="28"/>
        </w:rPr>
      </w:pPr>
      <w:r w:rsidRPr="00B05F71">
        <w:rPr>
          <w:sz w:val="28"/>
          <w:szCs w:val="28"/>
        </w:rPr>
        <w:t xml:space="preserve">Совершенствование организации и содержания </w:t>
      </w:r>
      <w:proofErr w:type="gramStart"/>
      <w:r w:rsidRPr="00B05F71">
        <w:rPr>
          <w:sz w:val="28"/>
          <w:szCs w:val="28"/>
        </w:rPr>
        <w:t>деятельности</w:t>
      </w:r>
      <w:proofErr w:type="gramEnd"/>
      <w:r w:rsidRPr="00B05F71">
        <w:rPr>
          <w:sz w:val="28"/>
          <w:szCs w:val="28"/>
        </w:rPr>
        <w:t xml:space="preserve"> </w:t>
      </w:r>
      <w:r w:rsidR="00FD4B79" w:rsidRPr="00B05F71">
        <w:rPr>
          <w:sz w:val="28"/>
          <w:szCs w:val="28"/>
        </w:rPr>
        <w:t>малокомплектных школ</w:t>
      </w:r>
      <w:r w:rsidR="00D17760" w:rsidRPr="00B05F71">
        <w:rPr>
          <w:sz w:val="28"/>
          <w:szCs w:val="28"/>
        </w:rPr>
        <w:t>ах</w:t>
      </w:r>
      <w:r w:rsidRPr="00B05F71">
        <w:rPr>
          <w:sz w:val="28"/>
          <w:szCs w:val="28"/>
        </w:rPr>
        <w:t xml:space="preserve">; </w:t>
      </w:r>
    </w:p>
    <w:p w:rsidR="00AA7687" w:rsidRPr="00B05F71" w:rsidRDefault="00AE3157" w:rsidP="00AA7687">
      <w:pPr>
        <w:pStyle w:val="a6"/>
        <w:numPr>
          <w:ilvl w:val="0"/>
          <w:numId w:val="6"/>
        </w:numPr>
        <w:shd w:val="clear" w:color="auto" w:fill="FDFDF7"/>
        <w:tabs>
          <w:tab w:val="left" w:pos="284"/>
        </w:tabs>
        <w:suppressAutoHyphens w:val="0"/>
        <w:spacing w:before="0" w:after="0"/>
        <w:jc w:val="both"/>
        <w:rPr>
          <w:sz w:val="28"/>
          <w:szCs w:val="28"/>
        </w:rPr>
      </w:pPr>
      <w:r w:rsidRPr="00B05F71">
        <w:rPr>
          <w:sz w:val="28"/>
          <w:szCs w:val="28"/>
        </w:rPr>
        <w:t>Выявление и распространение передового педагогического опыта</w:t>
      </w:r>
      <w:r w:rsidR="00AA7687" w:rsidRPr="00B05F71">
        <w:rPr>
          <w:sz w:val="28"/>
          <w:szCs w:val="28"/>
        </w:rPr>
        <w:t xml:space="preserve"> в </w:t>
      </w:r>
      <w:r w:rsidR="00AA7687" w:rsidRPr="00B05F71">
        <w:rPr>
          <w:sz w:val="28"/>
          <w:szCs w:val="28"/>
          <w:lang w:eastAsia="ru-RU"/>
        </w:rPr>
        <w:t>совмещённых классах малокомплектной школы;</w:t>
      </w:r>
    </w:p>
    <w:p w:rsidR="00AE3157" w:rsidRPr="00B05F71" w:rsidRDefault="00AE3157" w:rsidP="00AA7687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71">
        <w:rPr>
          <w:rFonts w:ascii="Times New Roman" w:eastAsia="Times New Roman" w:hAnsi="Times New Roman" w:cs="Times New Roman"/>
          <w:sz w:val="28"/>
          <w:szCs w:val="28"/>
        </w:rPr>
        <w:t>Выявление эффективно работающих образовательных программ, направленных на развитие образования в МКШ.</w:t>
      </w:r>
    </w:p>
    <w:p w:rsidR="00AE3157" w:rsidRPr="00B05F71" w:rsidRDefault="00AE3157" w:rsidP="00AE3157">
      <w:pPr>
        <w:pStyle w:val="a6"/>
        <w:shd w:val="clear" w:color="auto" w:fill="FDFDF7"/>
        <w:spacing w:before="0" w:after="0"/>
        <w:jc w:val="center"/>
        <w:rPr>
          <w:sz w:val="28"/>
          <w:szCs w:val="28"/>
        </w:rPr>
      </w:pPr>
      <w:r w:rsidRPr="00B05F71">
        <w:rPr>
          <w:b/>
          <w:bCs/>
          <w:sz w:val="28"/>
          <w:szCs w:val="28"/>
        </w:rPr>
        <w:t>3. Участники Конкурса</w:t>
      </w:r>
    </w:p>
    <w:p w:rsidR="00AE3157" w:rsidRPr="00B05F71" w:rsidRDefault="00AE3157" w:rsidP="00AE3157">
      <w:pPr>
        <w:pStyle w:val="a6"/>
        <w:shd w:val="clear" w:color="auto" w:fill="FDFDF7"/>
        <w:spacing w:before="0" w:after="0"/>
        <w:ind w:firstLine="709"/>
        <w:jc w:val="both"/>
        <w:rPr>
          <w:sz w:val="28"/>
          <w:szCs w:val="28"/>
        </w:rPr>
      </w:pPr>
      <w:r w:rsidRPr="00B05F71">
        <w:rPr>
          <w:sz w:val="28"/>
          <w:szCs w:val="28"/>
        </w:rPr>
        <w:t xml:space="preserve">К участию в Конкурсе приглашаются учителя </w:t>
      </w:r>
      <w:r w:rsidR="007D50B6" w:rsidRPr="00B05F71">
        <w:rPr>
          <w:sz w:val="28"/>
          <w:szCs w:val="28"/>
        </w:rPr>
        <w:t xml:space="preserve">географии </w:t>
      </w:r>
      <w:r w:rsidR="00D17760" w:rsidRPr="00B05F71">
        <w:rPr>
          <w:sz w:val="28"/>
          <w:szCs w:val="28"/>
        </w:rPr>
        <w:t>совмещенных классов</w:t>
      </w:r>
      <w:r w:rsidRPr="00B05F71">
        <w:rPr>
          <w:sz w:val="28"/>
          <w:szCs w:val="28"/>
        </w:rPr>
        <w:t xml:space="preserve"> МКШ.</w:t>
      </w:r>
    </w:p>
    <w:p w:rsidR="00AE3157" w:rsidRPr="00B05F71" w:rsidRDefault="00AE3157" w:rsidP="00AE3157">
      <w:pPr>
        <w:shd w:val="clear" w:color="auto" w:fill="FFFFFF"/>
        <w:jc w:val="center"/>
        <w:rPr>
          <w:rFonts w:eastAsia="Times New Roman"/>
          <w:b/>
          <w:sz w:val="28"/>
          <w:szCs w:val="28"/>
          <w:lang w:eastAsia="ru-RU"/>
        </w:rPr>
      </w:pPr>
      <w:r w:rsidRPr="00B05F71">
        <w:rPr>
          <w:rFonts w:eastAsia="Times New Roman"/>
          <w:b/>
          <w:sz w:val="28"/>
          <w:szCs w:val="28"/>
          <w:lang w:eastAsia="ru-RU"/>
        </w:rPr>
        <w:t>4.Требования к конкурсным работам.</w:t>
      </w:r>
    </w:p>
    <w:p w:rsidR="00AE3157" w:rsidRPr="00B05F71" w:rsidRDefault="00AE3157" w:rsidP="00AE315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 xml:space="preserve">4.1. На конкурс представляются анкета-заявка 1 страница, </w:t>
      </w:r>
      <w:proofErr w:type="spellStart"/>
      <w:r w:rsidR="00D17760" w:rsidRPr="00B05F71">
        <w:rPr>
          <w:rFonts w:eastAsia="Times New Roman"/>
          <w:sz w:val="28"/>
          <w:szCs w:val="28"/>
          <w:lang w:eastAsia="ru-RU"/>
        </w:rPr>
        <w:t>видео</w:t>
      </w:r>
      <w:r w:rsidR="007D50B6" w:rsidRPr="00B05F71">
        <w:rPr>
          <w:rFonts w:eastAsia="Times New Roman"/>
          <w:sz w:val="28"/>
          <w:szCs w:val="28"/>
          <w:lang w:eastAsia="ru-RU"/>
        </w:rPr>
        <w:t>урок</w:t>
      </w:r>
      <w:proofErr w:type="spellEnd"/>
      <w:r w:rsidR="007D50B6" w:rsidRPr="00B05F71">
        <w:rPr>
          <w:rFonts w:eastAsia="Times New Roman"/>
          <w:sz w:val="28"/>
          <w:szCs w:val="28"/>
          <w:lang w:eastAsia="ru-RU"/>
        </w:rPr>
        <w:t>, поурочное планирование урока</w:t>
      </w:r>
      <w:r w:rsidRPr="00B05F71">
        <w:rPr>
          <w:rFonts w:eastAsia="Times New Roman"/>
          <w:sz w:val="28"/>
          <w:szCs w:val="28"/>
          <w:lang w:eastAsia="ru-RU"/>
        </w:rPr>
        <w:t>,</w:t>
      </w:r>
      <w:r w:rsidR="00FD4B79" w:rsidRPr="00B05F71">
        <w:rPr>
          <w:rFonts w:eastAsia="Times New Roman"/>
          <w:sz w:val="28"/>
          <w:szCs w:val="28"/>
          <w:lang w:eastAsia="ru-RU"/>
        </w:rPr>
        <w:t xml:space="preserve"> пояснительная записка</w:t>
      </w:r>
      <w:r w:rsidR="00D17760" w:rsidRPr="00B05F71">
        <w:rPr>
          <w:rFonts w:eastAsia="Times New Roman"/>
          <w:sz w:val="28"/>
          <w:szCs w:val="28"/>
          <w:lang w:eastAsia="ru-RU"/>
        </w:rPr>
        <w:t>,</w:t>
      </w:r>
      <w:r w:rsidR="00FD4B79" w:rsidRPr="00B05F71">
        <w:rPr>
          <w:rFonts w:eastAsia="Times New Roman"/>
          <w:sz w:val="28"/>
          <w:szCs w:val="28"/>
          <w:lang w:eastAsia="ru-RU"/>
        </w:rPr>
        <w:t xml:space="preserve"> </w:t>
      </w:r>
      <w:r w:rsidR="007D50B6" w:rsidRPr="00B05F71">
        <w:rPr>
          <w:rFonts w:eastAsia="Times New Roman"/>
          <w:sz w:val="28"/>
          <w:szCs w:val="28"/>
          <w:lang w:eastAsia="ru-RU"/>
        </w:rPr>
        <w:t>раздаточный и демонстрационный материал</w:t>
      </w:r>
      <w:r w:rsidRPr="00B05F71">
        <w:rPr>
          <w:rFonts w:eastAsia="Times New Roman"/>
          <w:sz w:val="28"/>
          <w:szCs w:val="28"/>
          <w:lang w:eastAsia="ru-RU"/>
        </w:rPr>
        <w:t>.</w:t>
      </w:r>
    </w:p>
    <w:p w:rsidR="00AE3157" w:rsidRPr="00B05F71" w:rsidRDefault="00AE3157" w:rsidP="00AE3157">
      <w:pPr>
        <w:tabs>
          <w:tab w:val="left" w:pos="1080"/>
        </w:tabs>
        <w:ind w:firstLine="709"/>
        <w:jc w:val="both"/>
        <w:rPr>
          <w:rFonts w:eastAsia="Calibri"/>
          <w:spacing w:val="2"/>
          <w:sz w:val="28"/>
          <w:szCs w:val="28"/>
        </w:rPr>
      </w:pPr>
      <w:r w:rsidRPr="00B05F71">
        <w:rPr>
          <w:rFonts w:eastAsia="Times New Roman"/>
          <w:sz w:val="28"/>
          <w:szCs w:val="28"/>
          <w:lang w:eastAsia="ru-RU"/>
        </w:rPr>
        <w:t>4.</w:t>
      </w:r>
      <w:r w:rsidR="00D17760" w:rsidRPr="00B05F71">
        <w:rPr>
          <w:rFonts w:eastAsia="Times New Roman"/>
          <w:sz w:val="28"/>
          <w:szCs w:val="28"/>
          <w:lang w:eastAsia="ru-RU"/>
        </w:rPr>
        <w:t xml:space="preserve">2.На диске </w:t>
      </w:r>
      <w:r w:rsidR="00D17760" w:rsidRPr="00B05F71">
        <w:rPr>
          <w:rFonts w:eastAsia="Times New Roman"/>
          <w:b/>
          <w:sz w:val="28"/>
          <w:szCs w:val="28"/>
          <w:lang w:val="en-US" w:eastAsia="ru-RU"/>
        </w:rPr>
        <w:t>DVD</w:t>
      </w:r>
      <w:r w:rsidR="00D17760" w:rsidRPr="00B05F71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="00D17760" w:rsidRPr="00B05F71">
        <w:rPr>
          <w:rFonts w:eastAsia="Times New Roman"/>
          <w:sz w:val="28"/>
          <w:szCs w:val="28"/>
          <w:lang w:eastAsia="ru-RU"/>
        </w:rPr>
        <w:t xml:space="preserve">размещается </w:t>
      </w:r>
      <w:proofErr w:type="spellStart"/>
      <w:r w:rsidR="00D17760" w:rsidRPr="00B05F71">
        <w:rPr>
          <w:rFonts w:eastAsia="Times New Roman"/>
          <w:sz w:val="28"/>
          <w:szCs w:val="28"/>
          <w:lang w:eastAsia="ru-RU"/>
        </w:rPr>
        <w:t>видеоурок</w:t>
      </w:r>
      <w:proofErr w:type="spellEnd"/>
      <w:r w:rsidR="00D17760" w:rsidRPr="00B05F71">
        <w:rPr>
          <w:rFonts w:eastAsia="Times New Roman"/>
          <w:sz w:val="28"/>
          <w:szCs w:val="28"/>
          <w:lang w:eastAsia="ru-RU"/>
        </w:rPr>
        <w:t xml:space="preserve"> в формате </w:t>
      </w:r>
      <w:r w:rsidR="00D17760" w:rsidRPr="00B05F71">
        <w:rPr>
          <w:rFonts w:eastAsia="Times New Roman"/>
          <w:b/>
          <w:sz w:val="28"/>
          <w:szCs w:val="28"/>
          <w:lang w:val="en-US" w:eastAsia="ru-RU"/>
        </w:rPr>
        <w:t>AVI</w:t>
      </w:r>
      <w:r w:rsidR="00D17760" w:rsidRPr="00B05F71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D17760" w:rsidRPr="00B05F71">
        <w:rPr>
          <w:rFonts w:eastAsia="Times New Roman"/>
          <w:sz w:val="28"/>
          <w:szCs w:val="28"/>
          <w:lang w:eastAsia="ru-RU"/>
        </w:rPr>
        <w:t>к нему прилагается</w:t>
      </w:r>
      <w:proofErr w:type="gramEnd"/>
      <w:r w:rsidR="00D17760" w:rsidRPr="00B05F71">
        <w:rPr>
          <w:rFonts w:eastAsia="Times New Roman"/>
          <w:sz w:val="28"/>
          <w:szCs w:val="28"/>
          <w:lang w:eastAsia="ru-RU"/>
        </w:rPr>
        <w:t xml:space="preserve"> разработка урока, раздаточный и демонстрационный материал.</w:t>
      </w:r>
      <w:r w:rsidRPr="00B05F71">
        <w:rPr>
          <w:rFonts w:eastAsia="Calibri"/>
          <w:spacing w:val="2"/>
          <w:sz w:val="28"/>
          <w:szCs w:val="28"/>
        </w:rPr>
        <w:t xml:space="preserve"> </w:t>
      </w:r>
      <w:proofErr w:type="gramStart"/>
      <w:r w:rsidR="00154990" w:rsidRPr="00B05F71">
        <w:rPr>
          <w:rFonts w:eastAsia="Calibri"/>
          <w:spacing w:val="2"/>
          <w:sz w:val="28"/>
          <w:szCs w:val="28"/>
        </w:rPr>
        <w:t xml:space="preserve">Поурочное планирование </w:t>
      </w:r>
      <w:proofErr w:type="spellStart"/>
      <w:r w:rsidR="00154990" w:rsidRPr="00B05F71">
        <w:rPr>
          <w:rFonts w:eastAsia="Calibri"/>
          <w:spacing w:val="2"/>
          <w:sz w:val="28"/>
          <w:szCs w:val="28"/>
        </w:rPr>
        <w:t>видео</w:t>
      </w:r>
      <w:r w:rsidR="00FD4B79" w:rsidRPr="00B05F71">
        <w:rPr>
          <w:rFonts w:eastAsia="Calibri"/>
          <w:spacing w:val="2"/>
          <w:sz w:val="28"/>
          <w:szCs w:val="28"/>
        </w:rPr>
        <w:t>урока</w:t>
      </w:r>
      <w:proofErr w:type="spellEnd"/>
      <w:r w:rsidR="00FD4B79" w:rsidRPr="00B05F71">
        <w:rPr>
          <w:rFonts w:eastAsia="Calibri"/>
          <w:spacing w:val="2"/>
          <w:sz w:val="28"/>
          <w:szCs w:val="28"/>
        </w:rPr>
        <w:t xml:space="preserve"> и пояснительная записка должны</w:t>
      </w:r>
      <w:r w:rsidRPr="00B05F71">
        <w:rPr>
          <w:rFonts w:eastAsia="Calibri"/>
          <w:spacing w:val="2"/>
          <w:sz w:val="28"/>
          <w:szCs w:val="28"/>
        </w:rPr>
        <w:t xml:space="preserve"> </w:t>
      </w:r>
      <w:r w:rsidRPr="00B05F71">
        <w:rPr>
          <w:rFonts w:eastAsia="Calibri"/>
          <w:spacing w:val="2"/>
          <w:sz w:val="28"/>
          <w:szCs w:val="28"/>
        </w:rPr>
        <w:lastRenderedPageBreak/>
        <w:t xml:space="preserve">соответствовать следующим параметрам: верхнее поле – 2 см, нижнее поле – 2 см, левое поле – 2 см, правое поле – 1 см, размер шрифта – 14, </w:t>
      </w:r>
      <w:proofErr w:type="spellStart"/>
      <w:r w:rsidRPr="00B05F71">
        <w:rPr>
          <w:rFonts w:eastAsia="Calibri"/>
          <w:spacing w:val="2"/>
          <w:sz w:val="28"/>
          <w:szCs w:val="28"/>
        </w:rPr>
        <w:t>Times</w:t>
      </w:r>
      <w:proofErr w:type="spellEnd"/>
      <w:r w:rsidRPr="00B05F71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B05F71">
        <w:rPr>
          <w:rFonts w:eastAsia="Calibri"/>
          <w:spacing w:val="2"/>
          <w:sz w:val="28"/>
          <w:szCs w:val="28"/>
        </w:rPr>
        <w:t>New</w:t>
      </w:r>
      <w:proofErr w:type="spellEnd"/>
      <w:r w:rsidRPr="00B05F71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B05F71">
        <w:rPr>
          <w:rFonts w:eastAsia="Calibri"/>
          <w:spacing w:val="2"/>
          <w:sz w:val="28"/>
          <w:szCs w:val="28"/>
        </w:rPr>
        <w:t>Roman</w:t>
      </w:r>
      <w:proofErr w:type="spellEnd"/>
      <w:r w:rsidRPr="00B05F71">
        <w:rPr>
          <w:rFonts w:eastAsia="Calibri"/>
          <w:spacing w:val="2"/>
          <w:sz w:val="28"/>
          <w:szCs w:val="28"/>
        </w:rPr>
        <w:t>, межстрочный интервал – одинарный, красная строка – 1 см. Форматирование выравниванием по ширине.</w:t>
      </w:r>
      <w:proofErr w:type="gramEnd"/>
      <w:r w:rsidRPr="00B05F71">
        <w:rPr>
          <w:rFonts w:eastAsia="Calibri"/>
          <w:spacing w:val="2"/>
          <w:sz w:val="28"/>
          <w:szCs w:val="28"/>
        </w:rPr>
        <w:t xml:space="preserve"> Стилевое оформление – обычное. Таблицы - выполнены в редакторе </w:t>
      </w:r>
      <w:proofErr w:type="spellStart"/>
      <w:r w:rsidRPr="00B05F71">
        <w:rPr>
          <w:rFonts w:eastAsia="Calibri"/>
          <w:spacing w:val="2"/>
          <w:sz w:val="28"/>
          <w:szCs w:val="28"/>
        </w:rPr>
        <w:t>Microsoft</w:t>
      </w:r>
      <w:proofErr w:type="spellEnd"/>
      <w:r w:rsidRPr="00B05F71">
        <w:rPr>
          <w:rFonts w:eastAsia="Calibri"/>
          <w:spacing w:val="2"/>
          <w:sz w:val="28"/>
          <w:szCs w:val="28"/>
        </w:rPr>
        <w:t xml:space="preserve"> </w:t>
      </w:r>
      <w:proofErr w:type="spellStart"/>
      <w:r w:rsidRPr="00B05F71">
        <w:rPr>
          <w:rFonts w:eastAsia="Calibri"/>
          <w:spacing w:val="2"/>
          <w:sz w:val="28"/>
          <w:szCs w:val="28"/>
        </w:rPr>
        <w:t>Word</w:t>
      </w:r>
      <w:proofErr w:type="spellEnd"/>
      <w:r w:rsidRPr="00B05F71">
        <w:rPr>
          <w:rFonts w:eastAsia="Calibri"/>
          <w:spacing w:val="2"/>
          <w:sz w:val="28"/>
          <w:szCs w:val="28"/>
        </w:rPr>
        <w:t xml:space="preserve"> (не отсканированные и не в виде рисунка), в черно-белом исполнении. Таблицы должны располагаться в пределах рабочего поля. Форматирование номера таблицы и ее названия: шрифт обычный, размер 11 </w:t>
      </w:r>
      <w:proofErr w:type="spellStart"/>
      <w:r w:rsidRPr="00B05F71">
        <w:rPr>
          <w:rFonts w:eastAsia="Calibri"/>
          <w:spacing w:val="2"/>
          <w:sz w:val="28"/>
          <w:szCs w:val="28"/>
        </w:rPr>
        <w:t>пт</w:t>
      </w:r>
      <w:proofErr w:type="spellEnd"/>
      <w:r w:rsidRPr="00B05F71">
        <w:rPr>
          <w:rFonts w:eastAsia="Calibri"/>
          <w:spacing w:val="2"/>
          <w:sz w:val="28"/>
          <w:szCs w:val="28"/>
        </w:rPr>
        <w:t xml:space="preserve">, выравнивание по центру. Содержимое таблицы – шрифт обычный, размер 11 </w:t>
      </w:r>
      <w:proofErr w:type="spellStart"/>
      <w:r w:rsidRPr="00B05F71">
        <w:rPr>
          <w:rFonts w:eastAsia="Calibri"/>
          <w:spacing w:val="2"/>
          <w:sz w:val="28"/>
          <w:szCs w:val="28"/>
        </w:rPr>
        <w:t>пт</w:t>
      </w:r>
      <w:proofErr w:type="spellEnd"/>
      <w:r w:rsidRPr="00B05F71">
        <w:rPr>
          <w:rFonts w:eastAsia="Calibri"/>
          <w:spacing w:val="2"/>
          <w:sz w:val="28"/>
          <w:szCs w:val="28"/>
        </w:rPr>
        <w:t xml:space="preserve">, интервал – одинарный. </w:t>
      </w:r>
    </w:p>
    <w:p w:rsidR="00AE3157" w:rsidRPr="00B05F71" w:rsidRDefault="00AE3157" w:rsidP="00AE3157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B05F71">
        <w:rPr>
          <w:rFonts w:eastAsia="Calibri"/>
          <w:spacing w:val="2"/>
          <w:sz w:val="28"/>
          <w:szCs w:val="28"/>
        </w:rPr>
        <w:t xml:space="preserve">Указывать список литературы и </w:t>
      </w:r>
      <w:r w:rsidRPr="00B05F71">
        <w:rPr>
          <w:sz w:val="28"/>
          <w:szCs w:val="28"/>
        </w:rPr>
        <w:t>статей в журналах, сборниках трудов и др. коллективных публикациях, материалов из INTERNET.</w:t>
      </w:r>
    </w:p>
    <w:p w:rsidR="00AE3157" w:rsidRPr="00B05F71" w:rsidRDefault="00AE3157" w:rsidP="00AE315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 xml:space="preserve">4.3. В </w:t>
      </w:r>
      <w:r w:rsidR="00D17760" w:rsidRPr="00B05F71">
        <w:rPr>
          <w:rFonts w:eastAsia="Times New Roman"/>
          <w:sz w:val="28"/>
          <w:szCs w:val="28"/>
          <w:lang w:eastAsia="ru-RU"/>
        </w:rPr>
        <w:t>пояснительной записке к</w:t>
      </w:r>
      <w:r w:rsidRPr="00B05F71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Pr="00B05F71">
        <w:rPr>
          <w:rFonts w:eastAsia="Times New Roman"/>
          <w:sz w:val="28"/>
          <w:szCs w:val="28"/>
          <w:lang w:eastAsia="ru-RU"/>
        </w:rPr>
        <w:t>уроку</w:t>
      </w:r>
      <w:proofErr w:type="gramEnd"/>
      <w:r w:rsidRPr="00B05F71">
        <w:rPr>
          <w:rFonts w:eastAsia="Times New Roman"/>
          <w:sz w:val="28"/>
          <w:szCs w:val="28"/>
          <w:lang w:eastAsia="ru-RU"/>
        </w:rPr>
        <w:t xml:space="preserve"> указывается: по </w:t>
      </w:r>
      <w:proofErr w:type="gramStart"/>
      <w:r w:rsidRPr="00B05F71">
        <w:rPr>
          <w:rFonts w:eastAsia="Times New Roman"/>
          <w:sz w:val="28"/>
          <w:szCs w:val="28"/>
          <w:lang w:eastAsia="ru-RU"/>
        </w:rPr>
        <w:t>какому</w:t>
      </w:r>
      <w:proofErr w:type="gramEnd"/>
      <w:r w:rsidRPr="00B05F71">
        <w:rPr>
          <w:rFonts w:eastAsia="Times New Roman"/>
          <w:sz w:val="28"/>
          <w:szCs w:val="28"/>
          <w:lang w:eastAsia="ru-RU"/>
        </w:rPr>
        <w:t xml:space="preserve"> направлению представлена работа, тема урока, характеристика класса. Описываются этапы урока, методики, применяемые на уроке, используемая аппаратура, описываются активные формы обучения, компьютерные технологии, использование интернета, мультимедийных досок и другие информационно-коммуникативные те</w:t>
      </w:r>
      <w:r w:rsidR="00FD4B79" w:rsidRPr="00B05F71">
        <w:rPr>
          <w:rFonts w:eastAsia="Times New Roman"/>
          <w:sz w:val="28"/>
          <w:szCs w:val="28"/>
          <w:lang w:eastAsia="ru-RU"/>
        </w:rPr>
        <w:t xml:space="preserve">хнологии. </w:t>
      </w:r>
      <w:r w:rsidRPr="00B05F71">
        <w:rPr>
          <w:rFonts w:eastAsia="Times New Roman"/>
          <w:sz w:val="28"/>
          <w:szCs w:val="28"/>
          <w:lang w:eastAsia="ru-RU"/>
        </w:rPr>
        <w:t>Кратко анализируется работа детей на уроке и результаты урока.</w:t>
      </w:r>
    </w:p>
    <w:p w:rsidR="00FD4B79" w:rsidRPr="00B05F71" w:rsidRDefault="00AE3157" w:rsidP="00AE3157">
      <w:pPr>
        <w:shd w:val="clear" w:color="auto" w:fill="FFFFFF"/>
        <w:ind w:firstLine="709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>4.4</w:t>
      </w:r>
      <w:r w:rsidR="00FD4B79" w:rsidRPr="00B05F71">
        <w:rPr>
          <w:rFonts w:eastAsia="Times New Roman"/>
          <w:sz w:val="28"/>
          <w:szCs w:val="28"/>
          <w:lang w:eastAsia="ru-RU"/>
        </w:rPr>
        <w:t xml:space="preserve">. В приложениях могут быть: </w:t>
      </w:r>
    </w:p>
    <w:p w:rsidR="00FD4B79" w:rsidRPr="00B05F71" w:rsidRDefault="00AE3157" w:rsidP="00FD4B79">
      <w:pPr>
        <w:shd w:val="clear" w:color="auto" w:fill="FFFFFF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>описание современных</w:t>
      </w:r>
      <w:r w:rsidR="00FD4B79" w:rsidRPr="00B05F71">
        <w:rPr>
          <w:rFonts w:eastAsia="Times New Roman"/>
          <w:sz w:val="28"/>
          <w:szCs w:val="28"/>
          <w:lang w:eastAsia="ru-RU"/>
        </w:rPr>
        <w:t xml:space="preserve"> приемов и методов образования;</w:t>
      </w:r>
    </w:p>
    <w:p w:rsidR="00FD4B79" w:rsidRPr="00B05F71" w:rsidRDefault="00AE3157" w:rsidP="00FD4B79">
      <w:pPr>
        <w:shd w:val="clear" w:color="auto" w:fill="FFFFFF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 xml:space="preserve">описание организации </w:t>
      </w:r>
      <w:r w:rsidRPr="00B05F71">
        <w:rPr>
          <w:rFonts w:eastAsia="Times New Roman"/>
          <w:sz w:val="28"/>
          <w:szCs w:val="28"/>
          <w:lang w:eastAsia="ru-RU"/>
        </w:rPr>
        <w:tab/>
        <w:t xml:space="preserve">творческой </w:t>
      </w:r>
      <w:r w:rsidRPr="00B05F71">
        <w:rPr>
          <w:rFonts w:eastAsia="Times New Roman"/>
          <w:sz w:val="28"/>
          <w:szCs w:val="28"/>
          <w:lang w:eastAsia="ru-RU"/>
        </w:rPr>
        <w:tab/>
        <w:t>деятельности уча</w:t>
      </w:r>
      <w:r w:rsidR="00FD4B79" w:rsidRPr="00B05F71">
        <w:rPr>
          <w:rFonts w:eastAsia="Times New Roman"/>
          <w:sz w:val="28"/>
          <w:szCs w:val="28"/>
          <w:lang w:eastAsia="ru-RU"/>
        </w:rPr>
        <w:t>щихся;</w:t>
      </w:r>
    </w:p>
    <w:p w:rsidR="00FD4B79" w:rsidRPr="00B05F71" w:rsidRDefault="00AE3157" w:rsidP="00FD4B79">
      <w:pPr>
        <w:shd w:val="clear" w:color="auto" w:fill="FFFFFF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 xml:space="preserve">описание </w:t>
      </w:r>
      <w:r w:rsidR="00FD4B79" w:rsidRPr="00B05F71">
        <w:rPr>
          <w:rFonts w:eastAsia="Times New Roman"/>
          <w:sz w:val="28"/>
          <w:szCs w:val="28"/>
          <w:lang w:eastAsia="ru-RU"/>
        </w:rPr>
        <w:t>педагогических идей и инициатив;</w:t>
      </w:r>
    </w:p>
    <w:p w:rsidR="00FD4B79" w:rsidRPr="00B05F71" w:rsidRDefault="00AE3157" w:rsidP="00FD4B79">
      <w:pPr>
        <w:shd w:val="clear" w:color="auto" w:fill="FFFFFF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 xml:space="preserve">новые </w:t>
      </w:r>
      <w:r w:rsidR="00FD4B79" w:rsidRPr="00B05F71">
        <w:rPr>
          <w:rFonts w:eastAsia="Times New Roman"/>
          <w:sz w:val="28"/>
          <w:szCs w:val="28"/>
          <w:lang w:eastAsia="ru-RU"/>
        </w:rPr>
        <w:t>методики и технологии обучения;</w:t>
      </w:r>
    </w:p>
    <w:p w:rsidR="00FD4B79" w:rsidRPr="00B05F71" w:rsidRDefault="00AE3157" w:rsidP="00FD4B79">
      <w:pPr>
        <w:shd w:val="clear" w:color="auto" w:fill="FFFFFF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>описание результативных современных приемов и методов использования информационных технологий;</w:t>
      </w:r>
    </w:p>
    <w:p w:rsidR="00FD4B79" w:rsidRPr="00B05F71" w:rsidRDefault="00AE3157" w:rsidP="00FD4B79">
      <w:pPr>
        <w:shd w:val="clear" w:color="auto" w:fill="FFFFFF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>материал</w:t>
      </w:r>
      <w:r w:rsidR="00FD4B79" w:rsidRPr="00B05F71">
        <w:rPr>
          <w:rFonts w:eastAsia="Times New Roman"/>
          <w:sz w:val="28"/>
          <w:szCs w:val="28"/>
          <w:lang w:eastAsia="ru-RU"/>
        </w:rPr>
        <w:t xml:space="preserve">ы </w:t>
      </w:r>
      <w:r w:rsidR="00FD4B79" w:rsidRPr="00B05F71">
        <w:rPr>
          <w:rFonts w:eastAsia="Times New Roman"/>
          <w:sz w:val="28"/>
          <w:szCs w:val="28"/>
          <w:lang w:eastAsia="ru-RU"/>
        </w:rPr>
        <w:tab/>
        <w:t>по методическому обеспечению;</w:t>
      </w:r>
    </w:p>
    <w:p w:rsidR="00D17760" w:rsidRPr="00B05F71" w:rsidRDefault="00AE3157" w:rsidP="00D17760">
      <w:pPr>
        <w:shd w:val="clear" w:color="auto" w:fill="FFFFFF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>методики оценки эффективност</w:t>
      </w:r>
      <w:r w:rsidR="00FD4B79" w:rsidRPr="00B05F71">
        <w:rPr>
          <w:rFonts w:eastAsia="Times New Roman"/>
          <w:sz w:val="28"/>
          <w:szCs w:val="28"/>
          <w:lang w:eastAsia="ru-RU"/>
        </w:rPr>
        <w:t>и уроков.</w:t>
      </w:r>
    </w:p>
    <w:p w:rsidR="00E553AF" w:rsidRPr="00B05F71" w:rsidRDefault="00E553AF" w:rsidP="005A5B6A">
      <w:pPr>
        <w:shd w:val="clear" w:color="auto" w:fill="FFFFFF"/>
        <w:rPr>
          <w:b/>
          <w:sz w:val="28"/>
          <w:szCs w:val="28"/>
          <w:lang w:eastAsia="ru-RU"/>
        </w:rPr>
      </w:pPr>
    </w:p>
    <w:p w:rsidR="00AE3157" w:rsidRPr="00B05F71" w:rsidRDefault="00AE3157" w:rsidP="00E553AF">
      <w:pPr>
        <w:shd w:val="clear" w:color="auto" w:fill="FFFFFF"/>
        <w:jc w:val="center"/>
        <w:rPr>
          <w:rFonts w:eastAsia="Times New Roman"/>
          <w:sz w:val="28"/>
          <w:szCs w:val="28"/>
          <w:lang w:eastAsia="ru-RU"/>
        </w:rPr>
      </w:pPr>
      <w:r w:rsidRPr="00B05F71">
        <w:rPr>
          <w:b/>
          <w:sz w:val="28"/>
          <w:szCs w:val="28"/>
          <w:lang w:eastAsia="ru-RU"/>
        </w:rPr>
        <w:t>5. К</w:t>
      </w:r>
      <w:r w:rsidR="00E553AF" w:rsidRPr="00B05F71">
        <w:rPr>
          <w:b/>
          <w:sz w:val="28"/>
          <w:szCs w:val="28"/>
          <w:lang w:eastAsia="ru-RU"/>
        </w:rPr>
        <w:t>ритерии оценки конкурсных работ</w:t>
      </w:r>
    </w:p>
    <w:p w:rsidR="00D17760" w:rsidRPr="00B05F71" w:rsidRDefault="00AE3157" w:rsidP="00AE3157">
      <w:pPr>
        <w:shd w:val="clear" w:color="auto" w:fill="FFFFFF"/>
        <w:tabs>
          <w:tab w:val="left" w:pos="426"/>
          <w:tab w:val="left" w:pos="1134"/>
        </w:tabs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 xml:space="preserve">Требования к содержанию представленного </w:t>
      </w:r>
      <w:proofErr w:type="spellStart"/>
      <w:r w:rsidR="00D17760" w:rsidRPr="00B05F71">
        <w:rPr>
          <w:rFonts w:eastAsia="Times New Roman"/>
          <w:sz w:val="28"/>
          <w:szCs w:val="28"/>
          <w:lang w:eastAsia="ru-RU"/>
        </w:rPr>
        <w:t>видео</w:t>
      </w:r>
      <w:r w:rsidR="005A5B6A" w:rsidRPr="00B05F71">
        <w:rPr>
          <w:rFonts w:eastAsia="Times New Roman"/>
          <w:sz w:val="28"/>
          <w:szCs w:val="28"/>
          <w:lang w:eastAsia="ru-RU"/>
        </w:rPr>
        <w:t>урока</w:t>
      </w:r>
      <w:proofErr w:type="spellEnd"/>
      <w:r w:rsidR="005A5B6A" w:rsidRPr="00B05F71">
        <w:rPr>
          <w:rFonts w:eastAsia="Times New Roman"/>
          <w:sz w:val="28"/>
          <w:szCs w:val="28"/>
          <w:lang w:eastAsia="ru-RU"/>
        </w:rPr>
        <w:t xml:space="preserve"> </w:t>
      </w:r>
      <w:r w:rsidR="00D17760" w:rsidRPr="00B05F71">
        <w:rPr>
          <w:rFonts w:eastAsia="Times New Roman"/>
          <w:sz w:val="28"/>
          <w:szCs w:val="28"/>
          <w:lang w:eastAsia="ru-RU"/>
        </w:rPr>
        <w:t>учитывают:</w:t>
      </w:r>
    </w:p>
    <w:p w:rsidR="00D17760" w:rsidRPr="00B05F71" w:rsidRDefault="00AE3157" w:rsidP="00D17760">
      <w:pPr>
        <w:pStyle w:val="a3"/>
        <w:numPr>
          <w:ilvl w:val="0"/>
          <w:numId w:val="7"/>
        </w:numPr>
        <w:shd w:val="clear" w:color="auto" w:fill="FFFFFF"/>
        <w:tabs>
          <w:tab w:val="left" w:pos="567"/>
        </w:tabs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71">
        <w:rPr>
          <w:rFonts w:ascii="Times New Roman" w:eastAsia="Times New Roman" w:hAnsi="Times New Roman" w:cs="Times New Roman"/>
          <w:sz w:val="28"/>
          <w:szCs w:val="28"/>
        </w:rPr>
        <w:t>- владение педагогом совр</w:t>
      </w:r>
      <w:r w:rsidR="005A5B6A" w:rsidRPr="00B05F71">
        <w:rPr>
          <w:rFonts w:ascii="Times New Roman" w:eastAsia="Times New Roman" w:hAnsi="Times New Roman" w:cs="Times New Roman"/>
          <w:sz w:val="28"/>
          <w:szCs w:val="28"/>
        </w:rPr>
        <w:t>еменными методиками и приёмами;</w:t>
      </w:r>
    </w:p>
    <w:p w:rsidR="00D17760" w:rsidRPr="00B05F71" w:rsidRDefault="00AE3157" w:rsidP="00D17760">
      <w:pPr>
        <w:pStyle w:val="a3"/>
        <w:numPr>
          <w:ilvl w:val="0"/>
          <w:numId w:val="7"/>
        </w:numPr>
        <w:shd w:val="clear" w:color="auto" w:fill="FFFFFF"/>
        <w:tabs>
          <w:tab w:val="left" w:pos="567"/>
        </w:tabs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71">
        <w:rPr>
          <w:rFonts w:ascii="Times New Roman" w:eastAsia="Times New Roman" w:hAnsi="Times New Roman" w:cs="Times New Roman"/>
          <w:sz w:val="28"/>
          <w:szCs w:val="28"/>
        </w:rPr>
        <w:t xml:space="preserve">- творчество </w:t>
      </w:r>
      <w:r w:rsidRPr="00B05F71">
        <w:rPr>
          <w:rFonts w:ascii="Times New Roman" w:eastAsia="Times New Roman" w:hAnsi="Times New Roman" w:cs="Times New Roman"/>
          <w:sz w:val="28"/>
          <w:szCs w:val="28"/>
        </w:rPr>
        <w:tab/>
        <w:t>п</w:t>
      </w:r>
      <w:r w:rsidR="005A5B6A" w:rsidRPr="00B05F71">
        <w:rPr>
          <w:rFonts w:ascii="Times New Roman" w:eastAsia="Times New Roman" w:hAnsi="Times New Roman" w:cs="Times New Roman"/>
          <w:sz w:val="28"/>
          <w:szCs w:val="28"/>
        </w:rPr>
        <w:t>едагога;</w:t>
      </w:r>
    </w:p>
    <w:p w:rsidR="00D17760" w:rsidRPr="00B05F71" w:rsidRDefault="00AE3157" w:rsidP="00D17760">
      <w:pPr>
        <w:pStyle w:val="a3"/>
        <w:numPr>
          <w:ilvl w:val="0"/>
          <w:numId w:val="7"/>
        </w:numPr>
        <w:shd w:val="clear" w:color="auto" w:fill="FFFFFF"/>
        <w:tabs>
          <w:tab w:val="left" w:pos="567"/>
        </w:tabs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71">
        <w:rPr>
          <w:rFonts w:ascii="Times New Roman" w:eastAsia="Times New Roman" w:hAnsi="Times New Roman" w:cs="Times New Roman"/>
          <w:sz w:val="28"/>
          <w:szCs w:val="28"/>
        </w:rPr>
        <w:t>- использование системно-</w:t>
      </w:r>
      <w:proofErr w:type="spellStart"/>
      <w:r w:rsidRPr="00B05F71">
        <w:rPr>
          <w:rFonts w:ascii="Times New Roman" w:eastAsia="Times New Roman" w:hAnsi="Times New Roman" w:cs="Times New Roman"/>
          <w:sz w:val="28"/>
          <w:szCs w:val="28"/>
        </w:rPr>
        <w:t>деятельн</w:t>
      </w:r>
      <w:r w:rsidR="005A5B6A" w:rsidRPr="00B05F71">
        <w:rPr>
          <w:rFonts w:ascii="Times New Roman" w:eastAsia="Times New Roman" w:hAnsi="Times New Roman" w:cs="Times New Roman"/>
          <w:sz w:val="28"/>
          <w:szCs w:val="28"/>
        </w:rPr>
        <w:t>остного</w:t>
      </w:r>
      <w:proofErr w:type="spellEnd"/>
      <w:r w:rsidR="005A5B6A" w:rsidRPr="00B05F71">
        <w:rPr>
          <w:rFonts w:ascii="Times New Roman" w:eastAsia="Times New Roman" w:hAnsi="Times New Roman" w:cs="Times New Roman"/>
          <w:sz w:val="28"/>
          <w:szCs w:val="28"/>
        </w:rPr>
        <w:t xml:space="preserve"> подхода в обучении;</w:t>
      </w:r>
    </w:p>
    <w:p w:rsidR="00D17760" w:rsidRPr="00B05F71" w:rsidRDefault="00AE3157" w:rsidP="00D17760">
      <w:pPr>
        <w:pStyle w:val="a3"/>
        <w:numPr>
          <w:ilvl w:val="0"/>
          <w:numId w:val="7"/>
        </w:numPr>
        <w:shd w:val="clear" w:color="auto" w:fill="FFFFFF"/>
        <w:tabs>
          <w:tab w:val="left" w:pos="567"/>
        </w:tabs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71">
        <w:rPr>
          <w:rFonts w:ascii="Times New Roman" w:eastAsia="Times New Roman" w:hAnsi="Times New Roman" w:cs="Times New Roman"/>
          <w:sz w:val="28"/>
          <w:szCs w:val="28"/>
        </w:rPr>
        <w:t>- четкое описание пе</w:t>
      </w:r>
      <w:r w:rsidR="005A5B6A" w:rsidRPr="00B05F71">
        <w:rPr>
          <w:rFonts w:ascii="Times New Roman" w:eastAsia="Times New Roman" w:hAnsi="Times New Roman" w:cs="Times New Roman"/>
          <w:sz w:val="28"/>
          <w:szCs w:val="28"/>
        </w:rPr>
        <w:t>дагогических методов и приемов;</w:t>
      </w:r>
    </w:p>
    <w:p w:rsidR="00D17760" w:rsidRPr="00B05F71" w:rsidRDefault="00AE3157" w:rsidP="00D17760">
      <w:pPr>
        <w:pStyle w:val="a3"/>
        <w:numPr>
          <w:ilvl w:val="0"/>
          <w:numId w:val="7"/>
        </w:numPr>
        <w:shd w:val="clear" w:color="auto" w:fill="FFFFFF"/>
        <w:tabs>
          <w:tab w:val="left" w:pos="567"/>
        </w:tabs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71">
        <w:rPr>
          <w:rFonts w:ascii="Times New Roman" w:eastAsia="Times New Roman" w:hAnsi="Times New Roman" w:cs="Times New Roman"/>
          <w:sz w:val="28"/>
          <w:szCs w:val="28"/>
        </w:rPr>
        <w:t>- показ результативности уроков, соответствие урока заявленным целям и задачам;</w:t>
      </w:r>
    </w:p>
    <w:p w:rsidR="00D17760" w:rsidRPr="00B05F71" w:rsidRDefault="00AE3157" w:rsidP="00D17760">
      <w:pPr>
        <w:pStyle w:val="a3"/>
        <w:numPr>
          <w:ilvl w:val="0"/>
          <w:numId w:val="7"/>
        </w:numPr>
        <w:shd w:val="clear" w:color="auto" w:fill="FFFFFF"/>
        <w:tabs>
          <w:tab w:val="left" w:pos="567"/>
        </w:tabs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71">
        <w:rPr>
          <w:rFonts w:ascii="Times New Roman" w:eastAsia="Times New Roman" w:hAnsi="Times New Roman" w:cs="Times New Roman"/>
          <w:sz w:val="28"/>
          <w:szCs w:val="28"/>
        </w:rPr>
        <w:t>- создание условий для активной деятельнос</w:t>
      </w:r>
      <w:r w:rsidR="005A5B6A" w:rsidRPr="00B05F71">
        <w:rPr>
          <w:rFonts w:ascii="Times New Roman" w:eastAsia="Times New Roman" w:hAnsi="Times New Roman" w:cs="Times New Roman"/>
          <w:sz w:val="28"/>
          <w:szCs w:val="28"/>
        </w:rPr>
        <w:t>ти обучающихся, умение учащихся</w:t>
      </w:r>
      <w:r w:rsidRPr="00B05F71">
        <w:rPr>
          <w:rFonts w:ascii="Times New Roman" w:eastAsia="Times New Roman" w:hAnsi="Times New Roman" w:cs="Times New Roman"/>
          <w:sz w:val="28"/>
          <w:szCs w:val="28"/>
        </w:rPr>
        <w:t xml:space="preserve"> - самостоятельно добывать знания, находить нужные пр</w:t>
      </w:r>
      <w:r w:rsidR="005A5B6A" w:rsidRPr="00B05F71">
        <w:rPr>
          <w:rFonts w:ascii="Times New Roman" w:eastAsia="Times New Roman" w:hAnsi="Times New Roman" w:cs="Times New Roman"/>
          <w:sz w:val="28"/>
          <w:szCs w:val="28"/>
        </w:rPr>
        <w:t>имеры, аргументы;</w:t>
      </w:r>
    </w:p>
    <w:p w:rsidR="00D17760" w:rsidRPr="00B05F71" w:rsidRDefault="00AE3157" w:rsidP="00D17760">
      <w:pPr>
        <w:pStyle w:val="a3"/>
        <w:numPr>
          <w:ilvl w:val="0"/>
          <w:numId w:val="7"/>
        </w:numPr>
        <w:shd w:val="clear" w:color="auto" w:fill="FFFFFF"/>
        <w:tabs>
          <w:tab w:val="left" w:pos="567"/>
        </w:tabs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71">
        <w:rPr>
          <w:rFonts w:ascii="Times New Roman" w:eastAsia="Times New Roman" w:hAnsi="Times New Roman" w:cs="Times New Roman"/>
          <w:sz w:val="28"/>
          <w:szCs w:val="28"/>
        </w:rPr>
        <w:t>- активная коллективная творч</w:t>
      </w:r>
      <w:r w:rsidR="005A5B6A" w:rsidRPr="00B05F71">
        <w:rPr>
          <w:rFonts w:ascii="Times New Roman" w:eastAsia="Times New Roman" w:hAnsi="Times New Roman" w:cs="Times New Roman"/>
          <w:sz w:val="28"/>
          <w:szCs w:val="28"/>
        </w:rPr>
        <w:t xml:space="preserve">еская деятельность </w:t>
      </w:r>
      <w:proofErr w:type="gramStart"/>
      <w:r w:rsidR="005A5B6A" w:rsidRPr="00B05F71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5A5B6A" w:rsidRPr="00B05F7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E3157" w:rsidRPr="00B05F71" w:rsidRDefault="00AE3157" w:rsidP="00D17760">
      <w:pPr>
        <w:pStyle w:val="a3"/>
        <w:numPr>
          <w:ilvl w:val="0"/>
          <w:numId w:val="7"/>
        </w:numPr>
        <w:shd w:val="clear" w:color="auto" w:fill="FFFFFF"/>
        <w:tabs>
          <w:tab w:val="left" w:pos="567"/>
        </w:tabs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71">
        <w:rPr>
          <w:rFonts w:ascii="Times New Roman" w:eastAsia="Times New Roman" w:hAnsi="Times New Roman" w:cs="Times New Roman"/>
          <w:sz w:val="28"/>
          <w:szCs w:val="28"/>
        </w:rPr>
        <w:t>- использование совреме</w:t>
      </w:r>
      <w:r w:rsidR="005A5B6A" w:rsidRPr="00B05F71">
        <w:rPr>
          <w:rFonts w:ascii="Times New Roman" w:eastAsia="Times New Roman" w:hAnsi="Times New Roman" w:cs="Times New Roman"/>
          <w:sz w:val="28"/>
          <w:szCs w:val="28"/>
        </w:rPr>
        <w:t>нных информационных технологий,</w:t>
      </w:r>
      <w:r w:rsidRPr="00B05F71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 свободного образовательного пространства на уроке;</w:t>
      </w:r>
    </w:p>
    <w:p w:rsidR="00AE3157" w:rsidRPr="00B05F71" w:rsidRDefault="00AE3157" w:rsidP="00D17760">
      <w:pPr>
        <w:pStyle w:val="a3"/>
        <w:numPr>
          <w:ilvl w:val="0"/>
          <w:numId w:val="7"/>
        </w:numPr>
        <w:shd w:val="clear" w:color="auto" w:fill="FFFFFF"/>
        <w:tabs>
          <w:tab w:val="left" w:pos="567"/>
        </w:tabs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71">
        <w:rPr>
          <w:rFonts w:ascii="Times New Roman" w:eastAsia="Times New Roman" w:hAnsi="Times New Roman" w:cs="Times New Roman"/>
          <w:sz w:val="28"/>
          <w:szCs w:val="28"/>
        </w:rPr>
        <w:lastRenderedPageBreak/>
        <w:t>- системная отработка педагогом универсальных учебных действий;</w:t>
      </w:r>
    </w:p>
    <w:p w:rsidR="00AE3157" w:rsidRPr="00B05F71" w:rsidRDefault="00AE3157" w:rsidP="00D17760">
      <w:pPr>
        <w:pStyle w:val="a3"/>
        <w:numPr>
          <w:ilvl w:val="0"/>
          <w:numId w:val="7"/>
        </w:numPr>
        <w:shd w:val="clear" w:color="auto" w:fill="FFFFFF"/>
        <w:tabs>
          <w:tab w:val="left" w:pos="567"/>
        </w:tabs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F71">
        <w:rPr>
          <w:rFonts w:ascii="Times New Roman" w:eastAsia="Times New Roman" w:hAnsi="Times New Roman" w:cs="Times New Roman"/>
          <w:sz w:val="28"/>
          <w:szCs w:val="28"/>
        </w:rPr>
        <w:t>- выход педагога на реальный уровень обучения и достижение им высоких результатов.</w:t>
      </w:r>
    </w:p>
    <w:p w:rsidR="00AE3157" w:rsidRPr="00B05F71" w:rsidRDefault="00AE3157" w:rsidP="00AE3157">
      <w:pPr>
        <w:pStyle w:val="a6"/>
        <w:shd w:val="clear" w:color="auto" w:fill="FDFDF7"/>
        <w:spacing w:before="0" w:after="0"/>
        <w:jc w:val="center"/>
        <w:rPr>
          <w:sz w:val="28"/>
          <w:szCs w:val="28"/>
        </w:rPr>
      </w:pPr>
      <w:r w:rsidRPr="00B05F71">
        <w:rPr>
          <w:b/>
          <w:bCs/>
          <w:sz w:val="28"/>
          <w:szCs w:val="28"/>
        </w:rPr>
        <w:t>6. Поощрение по итогам Конкурса</w:t>
      </w:r>
    </w:p>
    <w:p w:rsidR="00AE3157" w:rsidRPr="00B05F71" w:rsidRDefault="00CC7427" w:rsidP="00AE3157">
      <w:pPr>
        <w:tabs>
          <w:tab w:val="left" w:pos="1080"/>
        </w:tabs>
        <w:ind w:firstLine="1077"/>
        <w:jc w:val="both"/>
        <w:rPr>
          <w:sz w:val="28"/>
          <w:szCs w:val="28"/>
        </w:rPr>
      </w:pPr>
      <w:proofErr w:type="spellStart"/>
      <w:r w:rsidRPr="00B05F71">
        <w:rPr>
          <w:sz w:val="28"/>
          <w:szCs w:val="28"/>
        </w:rPr>
        <w:t>Видео</w:t>
      </w:r>
      <w:r w:rsidR="005A5B6A" w:rsidRPr="00B05F71">
        <w:rPr>
          <w:sz w:val="28"/>
          <w:szCs w:val="28"/>
        </w:rPr>
        <w:t>уроки</w:t>
      </w:r>
      <w:proofErr w:type="spellEnd"/>
      <w:r w:rsidR="005A5B6A" w:rsidRPr="00B05F71">
        <w:rPr>
          <w:sz w:val="28"/>
          <w:szCs w:val="28"/>
        </w:rPr>
        <w:t xml:space="preserve">, </w:t>
      </w:r>
      <w:proofErr w:type="gramStart"/>
      <w:r w:rsidR="005A5B6A" w:rsidRPr="00B05F71">
        <w:rPr>
          <w:sz w:val="28"/>
          <w:szCs w:val="28"/>
        </w:rPr>
        <w:t>представленные</w:t>
      </w:r>
      <w:proofErr w:type="gramEnd"/>
      <w:r w:rsidR="005A5B6A" w:rsidRPr="00B05F71">
        <w:rPr>
          <w:sz w:val="28"/>
          <w:szCs w:val="28"/>
        </w:rPr>
        <w:t xml:space="preserve"> на Конкурс </w:t>
      </w:r>
      <w:r w:rsidR="00AE3157" w:rsidRPr="00B05F71">
        <w:rPr>
          <w:sz w:val="28"/>
          <w:szCs w:val="28"/>
        </w:rPr>
        <w:t>не рецензируются и не возвращаются.</w:t>
      </w:r>
    </w:p>
    <w:p w:rsidR="00AE3157" w:rsidRPr="00B05F71" w:rsidRDefault="00AE3157" w:rsidP="00AE3157">
      <w:pPr>
        <w:widowControl/>
        <w:numPr>
          <w:ilvl w:val="0"/>
          <w:numId w:val="1"/>
        </w:numPr>
        <w:tabs>
          <w:tab w:val="clear" w:pos="720"/>
          <w:tab w:val="num" w:pos="284"/>
          <w:tab w:val="left" w:pos="1080"/>
        </w:tabs>
        <w:ind w:left="0" w:firstLine="0"/>
        <w:jc w:val="both"/>
        <w:rPr>
          <w:i/>
          <w:sz w:val="28"/>
          <w:szCs w:val="28"/>
        </w:rPr>
      </w:pPr>
      <w:r w:rsidRPr="00B05F71">
        <w:rPr>
          <w:sz w:val="28"/>
          <w:szCs w:val="28"/>
        </w:rPr>
        <w:t xml:space="preserve">Конкурсные материалы, направленные в Оргкомитет позднее </w:t>
      </w:r>
      <w:r w:rsidRPr="00B05F71">
        <w:rPr>
          <w:b/>
          <w:bCs/>
          <w:sz w:val="28"/>
          <w:szCs w:val="28"/>
        </w:rPr>
        <w:t xml:space="preserve">21 </w:t>
      </w:r>
      <w:r w:rsidR="00817DE7">
        <w:rPr>
          <w:b/>
          <w:bCs/>
          <w:sz w:val="28"/>
          <w:szCs w:val="28"/>
          <w:lang w:val="kk-KZ"/>
        </w:rPr>
        <w:t xml:space="preserve">декабря </w:t>
      </w:r>
      <w:r w:rsidR="00B1278F" w:rsidRPr="00B05F71">
        <w:rPr>
          <w:sz w:val="28"/>
          <w:szCs w:val="28"/>
        </w:rPr>
        <w:t>2016</w:t>
      </w:r>
      <w:r w:rsidRPr="00B05F71">
        <w:rPr>
          <w:sz w:val="28"/>
          <w:szCs w:val="28"/>
        </w:rPr>
        <w:t xml:space="preserve"> г.</w:t>
      </w:r>
      <w:r w:rsidR="00CC7427" w:rsidRPr="00B05F71">
        <w:rPr>
          <w:sz w:val="28"/>
          <w:szCs w:val="28"/>
        </w:rPr>
        <w:t>,</w:t>
      </w:r>
      <w:r w:rsidRPr="00B05F71">
        <w:rPr>
          <w:sz w:val="28"/>
          <w:szCs w:val="28"/>
        </w:rPr>
        <w:t xml:space="preserve"> а также с нарушением требований к ним, </w:t>
      </w:r>
      <w:r w:rsidRPr="00B05F71">
        <w:rPr>
          <w:i/>
          <w:sz w:val="28"/>
          <w:szCs w:val="28"/>
        </w:rPr>
        <w:t>не рассматриваются.</w:t>
      </w:r>
    </w:p>
    <w:p w:rsidR="00AE3157" w:rsidRPr="00B05F71" w:rsidRDefault="00AE3157" w:rsidP="00AE3157">
      <w:pPr>
        <w:widowControl/>
        <w:numPr>
          <w:ilvl w:val="0"/>
          <w:numId w:val="1"/>
        </w:numPr>
        <w:tabs>
          <w:tab w:val="clear" w:pos="720"/>
          <w:tab w:val="num" w:pos="426"/>
          <w:tab w:val="left" w:pos="1080"/>
        </w:tabs>
        <w:ind w:left="0" w:firstLine="0"/>
        <w:jc w:val="both"/>
        <w:rPr>
          <w:sz w:val="28"/>
          <w:szCs w:val="28"/>
        </w:rPr>
      </w:pPr>
      <w:r w:rsidRPr="00B05F71">
        <w:rPr>
          <w:sz w:val="28"/>
          <w:szCs w:val="28"/>
        </w:rPr>
        <w:t xml:space="preserve">Конкурсные материалы рассматривает жюри Конкурса и определяет не более </w:t>
      </w:r>
      <w:r w:rsidRPr="00B05F71">
        <w:rPr>
          <w:b/>
          <w:bCs/>
          <w:sz w:val="28"/>
          <w:szCs w:val="28"/>
        </w:rPr>
        <w:t>21</w:t>
      </w:r>
      <w:r w:rsidRPr="00B05F71">
        <w:rPr>
          <w:b/>
          <w:sz w:val="28"/>
          <w:szCs w:val="28"/>
        </w:rPr>
        <w:t xml:space="preserve"> участника </w:t>
      </w:r>
      <w:r w:rsidRPr="00B05F71">
        <w:rPr>
          <w:sz w:val="28"/>
          <w:szCs w:val="28"/>
        </w:rPr>
        <w:t>очного этапа.</w:t>
      </w:r>
    </w:p>
    <w:p w:rsidR="00AE3157" w:rsidRPr="00B05F71" w:rsidRDefault="00AE3157" w:rsidP="00AE3157">
      <w:pPr>
        <w:jc w:val="both"/>
        <w:rPr>
          <w:sz w:val="28"/>
          <w:szCs w:val="28"/>
        </w:rPr>
      </w:pPr>
      <w:r w:rsidRPr="00B05F71">
        <w:rPr>
          <w:sz w:val="28"/>
          <w:szCs w:val="28"/>
        </w:rPr>
        <w:t xml:space="preserve">По итогам заочного этапа Оргкомитет направляет приглашение участникам, вышедшим в финал Конкурса, в срок до </w:t>
      </w:r>
      <w:r w:rsidR="005A5B6A" w:rsidRPr="00B05F71">
        <w:rPr>
          <w:b/>
          <w:sz w:val="28"/>
          <w:szCs w:val="28"/>
        </w:rPr>
        <w:t xml:space="preserve">21 </w:t>
      </w:r>
      <w:r w:rsidR="00817DE7">
        <w:rPr>
          <w:b/>
          <w:sz w:val="28"/>
          <w:szCs w:val="28"/>
          <w:lang w:val="kk-KZ"/>
        </w:rPr>
        <w:t xml:space="preserve">января </w:t>
      </w:r>
      <w:r w:rsidR="00B1278F" w:rsidRPr="00B05F71">
        <w:rPr>
          <w:sz w:val="28"/>
          <w:szCs w:val="28"/>
        </w:rPr>
        <w:t>2016</w:t>
      </w:r>
      <w:r w:rsidRPr="00B05F71">
        <w:rPr>
          <w:sz w:val="28"/>
          <w:szCs w:val="28"/>
        </w:rPr>
        <w:t xml:space="preserve"> г. </w:t>
      </w:r>
    </w:p>
    <w:p w:rsidR="00AE3157" w:rsidRPr="00B05F71" w:rsidRDefault="00AE3157" w:rsidP="00AE3157">
      <w:pPr>
        <w:jc w:val="center"/>
        <w:rPr>
          <w:b/>
          <w:bCs/>
          <w:sz w:val="28"/>
          <w:szCs w:val="28"/>
        </w:rPr>
      </w:pPr>
      <w:r w:rsidRPr="00B05F71">
        <w:rPr>
          <w:b/>
          <w:sz w:val="28"/>
          <w:szCs w:val="28"/>
        </w:rPr>
        <w:t xml:space="preserve">7. </w:t>
      </w:r>
      <w:r w:rsidRPr="00B05F71">
        <w:rPr>
          <w:b/>
          <w:bCs/>
          <w:sz w:val="28"/>
          <w:szCs w:val="28"/>
        </w:rPr>
        <w:t>Форма выступления:</w:t>
      </w:r>
    </w:p>
    <w:p w:rsidR="00AE3157" w:rsidRPr="00B05F71" w:rsidRDefault="00AE3157" w:rsidP="00AE3157">
      <w:pPr>
        <w:tabs>
          <w:tab w:val="left" w:pos="426"/>
        </w:tabs>
        <w:ind w:firstLine="709"/>
        <w:jc w:val="both"/>
        <w:rPr>
          <w:b/>
          <w:sz w:val="28"/>
          <w:szCs w:val="28"/>
        </w:rPr>
      </w:pPr>
      <w:r w:rsidRPr="00B05F71">
        <w:rPr>
          <w:sz w:val="28"/>
          <w:szCs w:val="28"/>
        </w:rPr>
        <w:t>Презентация инновационного опыта в произвольной форме (мастер-класс,</w:t>
      </w:r>
      <w:r w:rsidR="00CC7427" w:rsidRPr="00B05F71">
        <w:rPr>
          <w:sz w:val="28"/>
          <w:szCs w:val="28"/>
        </w:rPr>
        <w:t xml:space="preserve"> тренинг</w:t>
      </w:r>
      <w:r w:rsidR="005A5B6A" w:rsidRPr="00B05F71">
        <w:rPr>
          <w:sz w:val="28"/>
          <w:szCs w:val="28"/>
        </w:rPr>
        <w:t xml:space="preserve">) </w:t>
      </w:r>
      <w:r w:rsidRPr="00B05F71">
        <w:rPr>
          <w:sz w:val="28"/>
          <w:szCs w:val="28"/>
        </w:rPr>
        <w:t>— 7-10 минут</w:t>
      </w:r>
      <w:r w:rsidRPr="00B05F71">
        <w:rPr>
          <w:b/>
          <w:sz w:val="28"/>
          <w:szCs w:val="28"/>
        </w:rPr>
        <w:t>.</w:t>
      </w:r>
    </w:p>
    <w:p w:rsidR="00AE3157" w:rsidRPr="00B05F71" w:rsidRDefault="00AE3157" w:rsidP="00AE3157">
      <w:pPr>
        <w:tabs>
          <w:tab w:val="left" w:pos="426"/>
        </w:tabs>
        <w:ind w:firstLine="709"/>
        <w:jc w:val="both"/>
        <w:rPr>
          <w:b/>
          <w:sz w:val="28"/>
          <w:szCs w:val="28"/>
        </w:rPr>
      </w:pPr>
    </w:p>
    <w:p w:rsidR="00AE3157" w:rsidRPr="00B05F71" w:rsidRDefault="00CC7427" w:rsidP="00AE3157">
      <w:pPr>
        <w:jc w:val="center"/>
        <w:rPr>
          <w:b/>
          <w:bCs/>
          <w:sz w:val="28"/>
          <w:szCs w:val="28"/>
        </w:rPr>
      </w:pPr>
      <w:r w:rsidRPr="00B05F71">
        <w:rPr>
          <w:b/>
          <w:sz w:val="28"/>
          <w:szCs w:val="28"/>
        </w:rPr>
        <w:t>8</w:t>
      </w:r>
      <w:r w:rsidR="00AE3157" w:rsidRPr="00B05F71">
        <w:rPr>
          <w:b/>
          <w:sz w:val="28"/>
          <w:szCs w:val="28"/>
        </w:rPr>
        <w:t xml:space="preserve">. </w:t>
      </w:r>
      <w:r w:rsidR="00AE3157" w:rsidRPr="00B05F71">
        <w:rPr>
          <w:b/>
          <w:bCs/>
          <w:sz w:val="28"/>
          <w:szCs w:val="28"/>
        </w:rPr>
        <w:t>Организационный комитет</w:t>
      </w:r>
    </w:p>
    <w:p w:rsidR="00AE3157" w:rsidRPr="00B05F71" w:rsidRDefault="00CC7427" w:rsidP="00AE3157">
      <w:pPr>
        <w:autoSpaceDE w:val="0"/>
        <w:rPr>
          <w:b/>
          <w:bCs/>
          <w:sz w:val="28"/>
          <w:szCs w:val="28"/>
        </w:rPr>
      </w:pPr>
      <w:r w:rsidRPr="00B05F71">
        <w:rPr>
          <w:sz w:val="28"/>
          <w:szCs w:val="28"/>
        </w:rPr>
        <w:tab/>
        <w:t>8</w:t>
      </w:r>
      <w:r w:rsidR="00AE3157" w:rsidRPr="00B05F71">
        <w:rPr>
          <w:sz w:val="28"/>
          <w:szCs w:val="28"/>
        </w:rPr>
        <w:t xml:space="preserve">.1 </w:t>
      </w:r>
      <w:r w:rsidR="00AE3157" w:rsidRPr="00B05F71">
        <w:rPr>
          <w:bCs/>
          <w:sz w:val="28"/>
          <w:szCs w:val="28"/>
        </w:rPr>
        <w:t>Функции оргкомитета:</w:t>
      </w:r>
    </w:p>
    <w:p w:rsidR="00AE3157" w:rsidRPr="00B05F71" w:rsidRDefault="00AE3157" w:rsidP="00AE3157">
      <w:pPr>
        <w:widowControl/>
        <w:numPr>
          <w:ilvl w:val="0"/>
          <w:numId w:val="3"/>
        </w:numPr>
        <w:tabs>
          <w:tab w:val="left" w:pos="426"/>
        </w:tabs>
        <w:autoSpaceDE w:val="0"/>
        <w:ind w:left="142" w:firstLine="0"/>
        <w:rPr>
          <w:sz w:val="28"/>
          <w:szCs w:val="28"/>
        </w:rPr>
      </w:pPr>
      <w:r w:rsidRPr="00B05F71">
        <w:rPr>
          <w:sz w:val="28"/>
          <w:szCs w:val="28"/>
        </w:rPr>
        <w:t>непосредственное руководство подготовкой и проведением Конкурса;</w:t>
      </w:r>
    </w:p>
    <w:p w:rsidR="00AE3157" w:rsidRPr="00B05F71" w:rsidRDefault="00AE3157" w:rsidP="00AE3157">
      <w:pPr>
        <w:widowControl/>
        <w:numPr>
          <w:ilvl w:val="0"/>
          <w:numId w:val="3"/>
        </w:numPr>
        <w:tabs>
          <w:tab w:val="left" w:pos="426"/>
        </w:tabs>
        <w:autoSpaceDE w:val="0"/>
        <w:ind w:left="142" w:firstLine="0"/>
        <w:rPr>
          <w:sz w:val="28"/>
          <w:szCs w:val="28"/>
        </w:rPr>
      </w:pPr>
      <w:r w:rsidRPr="00B05F71">
        <w:rPr>
          <w:sz w:val="28"/>
          <w:szCs w:val="28"/>
        </w:rPr>
        <w:t>организационно-методическое обеспечение;</w:t>
      </w:r>
    </w:p>
    <w:p w:rsidR="00AE3157" w:rsidRPr="00B05F71" w:rsidRDefault="00AE3157" w:rsidP="00AE3157">
      <w:pPr>
        <w:widowControl/>
        <w:numPr>
          <w:ilvl w:val="0"/>
          <w:numId w:val="3"/>
        </w:numPr>
        <w:tabs>
          <w:tab w:val="left" w:pos="426"/>
        </w:tabs>
        <w:autoSpaceDE w:val="0"/>
        <w:ind w:left="142" w:firstLine="0"/>
        <w:rPr>
          <w:sz w:val="28"/>
          <w:szCs w:val="28"/>
        </w:rPr>
      </w:pPr>
      <w:r w:rsidRPr="00B05F71">
        <w:rPr>
          <w:sz w:val="28"/>
          <w:szCs w:val="28"/>
        </w:rPr>
        <w:t>утверждение состава жюри;</w:t>
      </w:r>
    </w:p>
    <w:p w:rsidR="00AE3157" w:rsidRPr="00B05F71" w:rsidRDefault="00AE3157" w:rsidP="00AE3157">
      <w:pPr>
        <w:widowControl/>
        <w:numPr>
          <w:ilvl w:val="0"/>
          <w:numId w:val="3"/>
        </w:numPr>
        <w:tabs>
          <w:tab w:val="left" w:pos="426"/>
        </w:tabs>
        <w:autoSpaceDE w:val="0"/>
        <w:ind w:left="142" w:firstLine="0"/>
        <w:rPr>
          <w:sz w:val="28"/>
          <w:szCs w:val="28"/>
        </w:rPr>
      </w:pPr>
      <w:r w:rsidRPr="00B05F71">
        <w:rPr>
          <w:sz w:val="28"/>
          <w:szCs w:val="28"/>
        </w:rPr>
        <w:t>предоставление информации о проведении и итогах Конкурса.</w:t>
      </w:r>
    </w:p>
    <w:p w:rsidR="00AE3157" w:rsidRPr="00B05F71" w:rsidRDefault="00CC7427" w:rsidP="00AE3157">
      <w:pPr>
        <w:tabs>
          <w:tab w:val="left" w:pos="426"/>
        </w:tabs>
        <w:autoSpaceDE w:val="0"/>
        <w:ind w:left="142"/>
        <w:rPr>
          <w:b/>
          <w:bCs/>
          <w:sz w:val="28"/>
          <w:szCs w:val="28"/>
        </w:rPr>
      </w:pPr>
      <w:r w:rsidRPr="00B05F71">
        <w:rPr>
          <w:sz w:val="28"/>
          <w:szCs w:val="28"/>
        </w:rPr>
        <w:tab/>
        <w:t xml:space="preserve">    8</w:t>
      </w:r>
      <w:r w:rsidR="00AE3157" w:rsidRPr="00B05F71">
        <w:rPr>
          <w:sz w:val="28"/>
          <w:szCs w:val="28"/>
        </w:rPr>
        <w:t xml:space="preserve">.2 </w:t>
      </w:r>
      <w:r w:rsidR="00AE3157" w:rsidRPr="00B05F71">
        <w:rPr>
          <w:bCs/>
          <w:sz w:val="28"/>
          <w:szCs w:val="28"/>
        </w:rPr>
        <w:t>Функции жюри:</w:t>
      </w:r>
    </w:p>
    <w:p w:rsidR="00AE3157" w:rsidRPr="00B05F71" w:rsidRDefault="00AE3157" w:rsidP="00AE3157">
      <w:pPr>
        <w:widowControl/>
        <w:numPr>
          <w:ilvl w:val="0"/>
          <w:numId w:val="4"/>
        </w:numPr>
        <w:tabs>
          <w:tab w:val="left" w:pos="426"/>
        </w:tabs>
        <w:autoSpaceDE w:val="0"/>
        <w:ind w:left="142" w:firstLine="0"/>
        <w:rPr>
          <w:sz w:val="28"/>
          <w:szCs w:val="28"/>
        </w:rPr>
      </w:pPr>
      <w:r w:rsidRPr="00B05F71">
        <w:rPr>
          <w:sz w:val="28"/>
          <w:szCs w:val="28"/>
        </w:rPr>
        <w:t xml:space="preserve">утверждение критериев оценки </w:t>
      </w:r>
      <w:r w:rsidR="00CC7427" w:rsidRPr="00B05F71">
        <w:rPr>
          <w:sz w:val="28"/>
          <w:szCs w:val="28"/>
        </w:rPr>
        <w:t>уроков;</w:t>
      </w:r>
    </w:p>
    <w:p w:rsidR="00AE3157" w:rsidRPr="00B05F71" w:rsidRDefault="00AE3157" w:rsidP="00AE3157">
      <w:pPr>
        <w:widowControl/>
        <w:numPr>
          <w:ilvl w:val="0"/>
          <w:numId w:val="4"/>
        </w:numPr>
        <w:tabs>
          <w:tab w:val="left" w:pos="426"/>
        </w:tabs>
        <w:autoSpaceDE w:val="0"/>
        <w:ind w:left="142" w:firstLine="0"/>
        <w:rPr>
          <w:sz w:val="28"/>
          <w:szCs w:val="28"/>
        </w:rPr>
      </w:pPr>
      <w:r w:rsidRPr="00B05F71">
        <w:rPr>
          <w:sz w:val="28"/>
          <w:szCs w:val="28"/>
        </w:rPr>
        <w:t>определение победителей и призеров;</w:t>
      </w:r>
    </w:p>
    <w:p w:rsidR="00AE3157" w:rsidRPr="00B05F71" w:rsidRDefault="00AE3157" w:rsidP="00AE3157">
      <w:pPr>
        <w:widowControl/>
        <w:numPr>
          <w:ilvl w:val="0"/>
          <w:numId w:val="4"/>
        </w:numPr>
        <w:tabs>
          <w:tab w:val="left" w:pos="426"/>
        </w:tabs>
        <w:autoSpaceDE w:val="0"/>
        <w:ind w:left="142" w:firstLine="0"/>
        <w:rPr>
          <w:sz w:val="28"/>
          <w:szCs w:val="28"/>
        </w:rPr>
      </w:pPr>
      <w:r w:rsidRPr="00B05F71">
        <w:rPr>
          <w:sz w:val="28"/>
          <w:szCs w:val="28"/>
        </w:rPr>
        <w:t>внесение предложений в оргкомитет.</w:t>
      </w:r>
    </w:p>
    <w:p w:rsidR="00AE3157" w:rsidRPr="00B05F71" w:rsidRDefault="00CC7427" w:rsidP="00AE3157">
      <w:pPr>
        <w:jc w:val="center"/>
        <w:rPr>
          <w:b/>
          <w:bCs/>
          <w:sz w:val="28"/>
          <w:szCs w:val="28"/>
        </w:rPr>
      </w:pPr>
      <w:r w:rsidRPr="00B05F71">
        <w:rPr>
          <w:b/>
          <w:sz w:val="28"/>
          <w:szCs w:val="28"/>
        </w:rPr>
        <w:t>9</w:t>
      </w:r>
      <w:r w:rsidR="00AE3157" w:rsidRPr="00B05F71">
        <w:rPr>
          <w:b/>
          <w:sz w:val="28"/>
          <w:szCs w:val="28"/>
        </w:rPr>
        <w:t xml:space="preserve">. </w:t>
      </w:r>
      <w:r w:rsidR="00AE3157" w:rsidRPr="00B05F71">
        <w:rPr>
          <w:b/>
          <w:bCs/>
          <w:sz w:val="28"/>
          <w:szCs w:val="28"/>
        </w:rPr>
        <w:t>Награждение победителей Конкурса</w:t>
      </w:r>
    </w:p>
    <w:p w:rsidR="00AE3157" w:rsidRPr="00B05F71" w:rsidRDefault="00AE3157" w:rsidP="00AE3157">
      <w:pPr>
        <w:rPr>
          <w:rFonts w:eastAsia="Calibri"/>
          <w:spacing w:val="2"/>
          <w:sz w:val="28"/>
          <w:szCs w:val="28"/>
        </w:rPr>
      </w:pPr>
      <w:r w:rsidRPr="00B05F71">
        <w:rPr>
          <w:rFonts w:eastAsia="Calibri"/>
          <w:spacing w:val="2"/>
          <w:sz w:val="28"/>
          <w:szCs w:val="28"/>
        </w:rPr>
        <w:t xml:space="preserve">По результатам второго (очного) тура определяются </w:t>
      </w:r>
    </w:p>
    <w:p w:rsidR="00AE3157" w:rsidRPr="00B05F71" w:rsidRDefault="00AE3157" w:rsidP="00AE3157">
      <w:pPr>
        <w:ind w:firstLine="709"/>
        <w:jc w:val="both"/>
        <w:rPr>
          <w:rFonts w:eastAsia="Calibri"/>
          <w:spacing w:val="2"/>
          <w:sz w:val="28"/>
          <w:szCs w:val="28"/>
        </w:rPr>
      </w:pPr>
      <w:r w:rsidRPr="00B05F71">
        <w:rPr>
          <w:rFonts w:eastAsia="Calibri"/>
          <w:spacing w:val="2"/>
          <w:sz w:val="28"/>
          <w:szCs w:val="28"/>
        </w:rPr>
        <w:t xml:space="preserve">3 дипломанта (1,2,3 место) </w:t>
      </w:r>
    </w:p>
    <w:p w:rsidR="00AE3157" w:rsidRPr="00B05F71" w:rsidRDefault="00A1714C" w:rsidP="00AE3157">
      <w:pPr>
        <w:pStyle w:val="a6"/>
        <w:shd w:val="clear" w:color="auto" w:fill="FDFDF7"/>
        <w:spacing w:before="0" w:after="0"/>
        <w:ind w:firstLine="709"/>
        <w:jc w:val="both"/>
        <w:rPr>
          <w:sz w:val="28"/>
          <w:szCs w:val="28"/>
        </w:rPr>
      </w:pPr>
      <w:r w:rsidRPr="00B05F71">
        <w:rPr>
          <w:sz w:val="28"/>
          <w:szCs w:val="28"/>
        </w:rPr>
        <w:t>С</w:t>
      </w:r>
      <w:r w:rsidR="00AE3157" w:rsidRPr="00B05F71">
        <w:rPr>
          <w:sz w:val="28"/>
          <w:szCs w:val="28"/>
        </w:rPr>
        <w:t>ертификаты</w:t>
      </w:r>
      <w:r w:rsidR="00E72812" w:rsidRPr="00B05F71">
        <w:rPr>
          <w:sz w:val="28"/>
          <w:szCs w:val="28"/>
        </w:rPr>
        <w:t xml:space="preserve"> получают </w:t>
      </w:r>
      <w:proofErr w:type="gramStart"/>
      <w:r w:rsidR="00E72812" w:rsidRPr="00B05F71">
        <w:rPr>
          <w:sz w:val="28"/>
          <w:szCs w:val="28"/>
        </w:rPr>
        <w:t>участники</w:t>
      </w:r>
      <w:proofErr w:type="gramEnd"/>
      <w:r w:rsidR="00E72812" w:rsidRPr="00B05F71">
        <w:rPr>
          <w:sz w:val="28"/>
          <w:szCs w:val="28"/>
        </w:rPr>
        <w:t xml:space="preserve"> прошедшие на </w:t>
      </w:r>
      <w:r w:rsidRPr="00B05F71">
        <w:rPr>
          <w:sz w:val="28"/>
          <w:szCs w:val="28"/>
        </w:rPr>
        <w:t>второй этап.</w:t>
      </w:r>
    </w:p>
    <w:p w:rsidR="00AE3157" w:rsidRPr="00B05F71" w:rsidRDefault="00CC7427" w:rsidP="00AE3157">
      <w:pPr>
        <w:shd w:val="clear" w:color="auto" w:fill="FFFFFF"/>
        <w:jc w:val="center"/>
        <w:rPr>
          <w:rFonts w:eastAsia="Times New Roman"/>
          <w:b/>
          <w:sz w:val="28"/>
          <w:szCs w:val="28"/>
          <w:lang w:eastAsia="ru-RU"/>
        </w:rPr>
      </w:pPr>
      <w:r w:rsidRPr="00B05F71">
        <w:rPr>
          <w:rFonts w:eastAsia="Times New Roman"/>
          <w:b/>
          <w:sz w:val="28"/>
          <w:szCs w:val="28"/>
          <w:lang w:eastAsia="ru-RU"/>
        </w:rPr>
        <w:t>10</w:t>
      </w:r>
      <w:r w:rsidR="00AE3157" w:rsidRPr="00B05F71">
        <w:rPr>
          <w:rFonts w:eastAsia="Times New Roman"/>
          <w:b/>
          <w:sz w:val="28"/>
          <w:szCs w:val="28"/>
          <w:lang w:eastAsia="ru-RU"/>
        </w:rPr>
        <w:t>. Этапы конкурса</w:t>
      </w:r>
    </w:p>
    <w:p w:rsidR="00AE3157" w:rsidRPr="00B05F71" w:rsidRDefault="00A1714C" w:rsidP="00AE3157">
      <w:pPr>
        <w:shd w:val="clear" w:color="auto" w:fill="FFFFFF"/>
        <w:jc w:val="both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 xml:space="preserve">- </w:t>
      </w:r>
      <w:r w:rsidR="00AE3157" w:rsidRPr="00B05F71">
        <w:rPr>
          <w:rFonts w:eastAsia="Times New Roman"/>
          <w:sz w:val="28"/>
          <w:szCs w:val="28"/>
          <w:lang w:eastAsia="ru-RU"/>
        </w:rPr>
        <w:t xml:space="preserve">24 </w:t>
      </w:r>
      <w:r w:rsidR="00817DE7">
        <w:rPr>
          <w:rFonts w:eastAsia="Times New Roman"/>
          <w:sz w:val="28"/>
          <w:szCs w:val="28"/>
          <w:lang w:val="kk-KZ" w:eastAsia="ru-RU"/>
        </w:rPr>
        <w:t xml:space="preserve">ноября </w:t>
      </w:r>
      <w:r w:rsidR="00AE3157" w:rsidRPr="00B05F71">
        <w:rPr>
          <w:rFonts w:eastAsia="Times New Roman"/>
          <w:sz w:val="28"/>
          <w:szCs w:val="28"/>
          <w:lang w:eastAsia="ru-RU"/>
        </w:rPr>
        <w:t xml:space="preserve">– 21 </w:t>
      </w:r>
      <w:r w:rsidR="00817DE7">
        <w:rPr>
          <w:rFonts w:eastAsia="Times New Roman"/>
          <w:sz w:val="28"/>
          <w:szCs w:val="28"/>
          <w:lang w:val="kk-KZ" w:eastAsia="ru-RU"/>
        </w:rPr>
        <w:t xml:space="preserve">декабря </w:t>
      </w:r>
      <w:r w:rsidR="00B1278F" w:rsidRPr="00B05F71">
        <w:rPr>
          <w:rFonts w:eastAsia="Times New Roman"/>
          <w:sz w:val="28"/>
          <w:szCs w:val="28"/>
          <w:lang w:eastAsia="ru-RU"/>
        </w:rPr>
        <w:t>2016</w:t>
      </w:r>
      <w:r w:rsidR="00AE3157" w:rsidRPr="00B05F71">
        <w:rPr>
          <w:rFonts w:eastAsia="Times New Roman"/>
          <w:sz w:val="28"/>
          <w:szCs w:val="28"/>
          <w:lang w:eastAsia="ru-RU"/>
        </w:rPr>
        <w:t xml:space="preserve"> г. - прием заявок от участников.</w:t>
      </w:r>
    </w:p>
    <w:p w:rsidR="00AE3157" w:rsidRPr="00B05F71" w:rsidRDefault="00A1714C" w:rsidP="00AE3157">
      <w:pPr>
        <w:shd w:val="clear" w:color="auto" w:fill="FFFFFF"/>
        <w:jc w:val="both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 xml:space="preserve">- </w:t>
      </w:r>
      <w:r w:rsidR="00AE3157" w:rsidRPr="00B05F71">
        <w:rPr>
          <w:sz w:val="28"/>
          <w:szCs w:val="28"/>
        </w:rPr>
        <w:t>1 этап – заочный</w:t>
      </w:r>
      <w:r w:rsidR="00AE3157" w:rsidRPr="00B05F71">
        <w:rPr>
          <w:rFonts w:eastAsia="Times New Roman"/>
          <w:sz w:val="28"/>
          <w:szCs w:val="28"/>
          <w:lang w:eastAsia="ru-RU"/>
        </w:rPr>
        <w:t xml:space="preserve"> 2</w:t>
      </w:r>
      <w:r w:rsidR="00817DE7">
        <w:rPr>
          <w:rFonts w:eastAsia="Times New Roman"/>
          <w:sz w:val="28"/>
          <w:szCs w:val="28"/>
          <w:lang w:eastAsia="ru-RU"/>
        </w:rPr>
        <w:t xml:space="preserve">2 </w:t>
      </w:r>
      <w:r w:rsidR="00817DE7">
        <w:rPr>
          <w:rFonts w:eastAsia="Times New Roman"/>
          <w:sz w:val="28"/>
          <w:szCs w:val="28"/>
          <w:lang w:val="kk-KZ" w:eastAsia="ru-RU"/>
        </w:rPr>
        <w:t xml:space="preserve">декабрь </w:t>
      </w:r>
      <w:r w:rsidRPr="00B05F71">
        <w:rPr>
          <w:rFonts w:eastAsia="Times New Roman"/>
          <w:sz w:val="28"/>
          <w:szCs w:val="28"/>
          <w:lang w:eastAsia="ru-RU"/>
        </w:rPr>
        <w:t>2016</w:t>
      </w:r>
      <w:r w:rsidR="00AE3157" w:rsidRPr="00B05F71">
        <w:rPr>
          <w:rFonts w:eastAsia="Times New Roman"/>
          <w:sz w:val="28"/>
          <w:szCs w:val="28"/>
          <w:lang w:eastAsia="ru-RU"/>
        </w:rPr>
        <w:t xml:space="preserve"> г. –</w:t>
      </w:r>
      <w:r w:rsidR="00E72812" w:rsidRPr="00B05F71">
        <w:rPr>
          <w:rFonts w:eastAsia="Times New Roman"/>
          <w:sz w:val="28"/>
          <w:szCs w:val="28"/>
          <w:lang w:eastAsia="ru-RU"/>
        </w:rPr>
        <w:t xml:space="preserve"> 21 </w:t>
      </w:r>
      <w:r w:rsidR="00817DE7">
        <w:rPr>
          <w:rFonts w:eastAsia="Times New Roman"/>
          <w:sz w:val="28"/>
          <w:szCs w:val="28"/>
          <w:lang w:val="kk-KZ" w:eastAsia="ru-RU"/>
        </w:rPr>
        <w:t xml:space="preserve">январь </w:t>
      </w:r>
      <w:r w:rsidR="00E72812" w:rsidRPr="00B05F71">
        <w:rPr>
          <w:rFonts w:eastAsia="Times New Roman"/>
          <w:sz w:val="28"/>
          <w:szCs w:val="28"/>
          <w:lang w:eastAsia="ru-RU"/>
        </w:rPr>
        <w:t xml:space="preserve">2016 г. </w:t>
      </w:r>
      <w:r w:rsidR="00AE3157" w:rsidRPr="00B05F71">
        <w:rPr>
          <w:rFonts w:eastAsia="Times New Roman"/>
          <w:sz w:val="28"/>
          <w:szCs w:val="28"/>
          <w:lang w:eastAsia="ru-RU"/>
        </w:rPr>
        <w:t>– отборочный этап: работа экспертной комиссии по определению призеров конкурса</w:t>
      </w:r>
      <w:r w:rsidR="00E72812" w:rsidRPr="00B05F71">
        <w:rPr>
          <w:rFonts w:eastAsia="Times New Roman"/>
          <w:sz w:val="28"/>
          <w:szCs w:val="28"/>
          <w:lang w:eastAsia="ru-RU"/>
        </w:rPr>
        <w:t xml:space="preserve"> на второй этап</w:t>
      </w:r>
      <w:r w:rsidR="00AE3157" w:rsidRPr="00B05F71">
        <w:rPr>
          <w:rFonts w:eastAsia="Times New Roman"/>
          <w:sz w:val="28"/>
          <w:szCs w:val="28"/>
          <w:lang w:eastAsia="ru-RU"/>
        </w:rPr>
        <w:t>.</w:t>
      </w:r>
    </w:p>
    <w:p w:rsidR="00AE3157" w:rsidRPr="00B05F71" w:rsidRDefault="00A1714C" w:rsidP="00AE3157">
      <w:pPr>
        <w:shd w:val="clear" w:color="auto" w:fill="FFFFFF"/>
        <w:jc w:val="both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sz w:val="28"/>
          <w:szCs w:val="28"/>
          <w:lang w:eastAsia="ru-RU"/>
        </w:rPr>
        <w:t xml:space="preserve">- </w:t>
      </w:r>
      <w:r w:rsidR="00AE3157" w:rsidRPr="00B05F71">
        <w:rPr>
          <w:sz w:val="28"/>
          <w:szCs w:val="28"/>
        </w:rPr>
        <w:t xml:space="preserve">2 этап – финал (очный) </w:t>
      </w:r>
      <w:r w:rsidR="00E72812" w:rsidRPr="00B05F71">
        <w:rPr>
          <w:rFonts w:eastAsia="Times New Roman"/>
          <w:sz w:val="28"/>
          <w:szCs w:val="28"/>
          <w:lang w:eastAsia="ru-RU"/>
        </w:rPr>
        <w:t xml:space="preserve">21-26 </w:t>
      </w:r>
      <w:r w:rsidR="00817DE7">
        <w:rPr>
          <w:rFonts w:eastAsia="Times New Roman"/>
          <w:sz w:val="28"/>
          <w:szCs w:val="28"/>
          <w:lang w:val="kk-KZ" w:eastAsia="ru-RU"/>
        </w:rPr>
        <w:t xml:space="preserve">февраль </w:t>
      </w:r>
      <w:r w:rsidR="00E72812" w:rsidRPr="00B05F71">
        <w:rPr>
          <w:rFonts w:eastAsia="Times New Roman"/>
          <w:sz w:val="28"/>
          <w:szCs w:val="28"/>
          <w:lang w:eastAsia="ru-RU"/>
        </w:rPr>
        <w:t>2017</w:t>
      </w:r>
      <w:r w:rsidR="00AE3157" w:rsidRPr="00B05F71">
        <w:rPr>
          <w:rFonts w:eastAsia="Times New Roman"/>
          <w:sz w:val="28"/>
          <w:szCs w:val="28"/>
          <w:lang w:eastAsia="ru-RU"/>
        </w:rPr>
        <w:t xml:space="preserve"> г. – подведение итогов конкурса, награждение победителей.</w:t>
      </w:r>
    </w:p>
    <w:p w:rsidR="00AE3157" w:rsidRPr="00B05F71" w:rsidRDefault="00AE3157" w:rsidP="00AE3157">
      <w:pPr>
        <w:shd w:val="clear" w:color="auto" w:fill="FFFFFF"/>
        <w:jc w:val="center"/>
        <w:rPr>
          <w:rFonts w:eastAsia="Times New Roman"/>
          <w:sz w:val="28"/>
          <w:szCs w:val="28"/>
          <w:lang w:eastAsia="ru-RU"/>
        </w:rPr>
      </w:pPr>
      <w:r w:rsidRPr="00B05F71">
        <w:rPr>
          <w:rFonts w:eastAsia="Times New Roman"/>
          <w:b/>
          <w:sz w:val="28"/>
          <w:szCs w:val="28"/>
          <w:lang w:eastAsia="ru-RU"/>
        </w:rPr>
        <w:t>1</w:t>
      </w:r>
      <w:r w:rsidR="00CC7427" w:rsidRPr="00B05F71">
        <w:rPr>
          <w:rFonts w:eastAsia="Times New Roman"/>
          <w:b/>
          <w:sz w:val="28"/>
          <w:szCs w:val="28"/>
          <w:lang w:eastAsia="ru-RU"/>
        </w:rPr>
        <w:t>1</w:t>
      </w:r>
      <w:r w:rsidRPr="00B05F71">
        <w:rPr>
          <w:rFonts w:eastAsia="Times New Roman"/>
          <w:b/>
          <w:sz w:val="28"/>
          <w:szCs w:val="28"/>
          <w:lang w:eastAsia="ru-RU"/>
        </w:rPr>
        <w:t>. Материалы для конкурса направляются по адресу:</w:t>
      </w:r>
    </w:p>
    <w:p w:rsidR="00AE3157" w:rsidRPr="00B05F71" w:rsidRDefault="00A1714C" w:rsidP="00AE3157">
      <w:pPr>
        <w:shd w:val="clear" w:color="auto" w:fill="FFFFFF"/>
        <w:jc w:val="both"/>
        <w:rPr>
          <w:sz w:val="28"/>
          <w:szCs w:val="28"/>
        </w:rPr>
      </w:pPr>
      <w:r w:rsidRPr="00B05F71">
        <w:rPr>
          <w:rFonts w:eastAsia="Times New Roman"/>
          <w:sz w:val="28"/>
          <w:szCs w:val="28"/>
          <w:lang w:eastAsia="ru-RU"/>
        </w:rPr>
        <w:t xml:space="preserve">город Караганда </w:t>
      </w:r>
      <w:proofErr w:type="spellStart"/>
      <w:r w:rsidR="00AE3157" w:rsidRPr="00B05F71">
        <w:rPr>
          <w:rFonts w:eastAsia="Times New Roman"/>
          <w:sz w:val="28"/>
          <w:szCs w:val="28"/>
          <w:lang w:eastAsia="ru-RU"/>
        </w:rPr>
        <w:t>ул.</w:t>
      </w:r>
      <w:r w:rsidRPr="00B05F71">
        <w:rPr>
          <w:rFonts w:eastAsia="Times New Roman"/>
          <w:sz w:val="28"/>
          <w:szCs w:val="28"/>
          <w:lang w:eastAsia="ru-RU"/>
        </w:rPr>
        <w:t>С.Сейфуллина</w:t>
      </w:r>
      <w:proofErr w:type="spellEnd"/>
      <w:r w:rsidRPr="00B05F71">
        <w:rPr>
          <w:rFonts w:eastAsia="Times New Roman"/>
          <w:sz w:val="28"/>
          <w:szCs w:val="28"/>
          <w:lang w:eastAsia="ru-RU"/>
        </w:rPr>
        <w:t xml:space="preserve"> 8/2</w:t>
      </w:r>
      <w:r w:rsidR="00AE3157" w:rsidRPr="00B05F71">
        <w:rPr>
          <w:rFonts w:eastAsia="Times New Roman"/>
          <w:sz w:val="28"/>
          <w:szCs w:val="28"/>
          <w:lang w:eastAsia="ru-RU"/>
        </w:rPr>
        <w:t>,</w:t>
      </w:r>
      <w:r w:rsidR="00AE3157" w:rsidRPr="00B05F71">
        <w:rPr>
          <w:sz w:val="28"/>
          <w:szCs w:val="28"/>
        </w:rPr>
        <w:t xml:space="preserve"> </w:t>
      </w:r>
      <w:r w:rsidRPr="00B05F71">
        <w:rPr>
          <w:sz w:val="28"/>
          <w:szCs w:val="28"/>
        </w:rPr>
        <w:t xml:space="preserve">Учебно методический центр развития образования Карагандинской области </w:t>
      </w:r>
      <w:hyperlink r:id="rId6" w:history="1">
        <w:r w:rsidR="00E72812" w:rsidRPr="00B05F71">
          <w:rPr>
            <w:rStyle w:val="a5"/>
            <w:sz w:val="28"/>
            <w:szCs w:val="28"/>
          </w:rPr>
          <w:t>umc_ro_karaganda@mail.ru</w:t>
        </w:r>
      </w:hyperlink>
    </w:p>
    <w:p w:rsidR="0019301E" w:rsidRPr="00B05F71" w:rsidRDefault="00E72812" w:rsidP="00B05F71">
      <w:pPr>
        <w:shd w:val="clear" w:color="auto" w:fill="FFFFFF"/>
        <w:jc w:val="both"/>
        <w:rPr>
          <w:sz w:val="28"/>
          <w:szCs w:val="28"/>
        </w:rPr>
      </w:pPr>
      <w:r w:rsidRPr="00B05F71">
        <w:rPr>
          <w:sz w:val="28"/>
          <w:szCs w:val="28"/>
        </w:rPr>
        <w:t xml:space="preserve">методист </w:t>
      </w:r>
      <w:proofErr w:type="spellStart"/>
      <w:r w:rsidRPr="00B05F71">
        <w:rPr>
          <w:sz w:val="28"/>
          <w:szCs w:val="28"/>
        </w:rPr>
        <w:t>Тулепбекова</w:t>
      </w:r>
      <w:proofErr w:type="spellEnd"/>
      <w:r w:rsidRPr="00B05F71">
        <w:rPr>
          <w:sz w:val="28"/>
          <w:szCs w:val="28"/>
        </w:rPr>
        <w:t xml:space="preserve"> С.К. </w:t>
      </w:r>
      <w:proofErr w:type="spellStart"/>
      <w:r w:rsidRPr="00B05F71">
        <w:rPr>
          <w:sz w:val="28"/>
          <w:szCs w:val="28"/>
        </w:rPr>
        <w:t>каб</w:t>
      </w:r>
      <w:proofErr w:type="spellEnd"/>
      <w:r w:rsidRPr="00B05F71">
        <w:rPr>
          <w:sz w:val="28"/>
          <w:szCs w:val="28"/>
        </w:rPr>
        <w:t>. 421 tulepbekovas@mail.ru</w:t>
      </w:r>
    </w:p>
    <w:sectPr w:rsidR="0019301E" w:rsidRPr="00B05F71" w:rsidSect="00666AA9">
      <w:type w:val="continuous"/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Courier New"/>
      </w:rPr>
    </w:lvl>
  </w:abstractNum>
  <w:abstractNum w:abstractNumId="3">
    <w:nsid w:val="08CA5431"/>
    <w:multiLevelType w:val="hybridMultilevel"/>
    <w:tmpl w:val="5A5CDB8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5260F8"/>
    <w:multiLevelType w:val="hybridMultilevel"/>
    <w:tmpl w:val="691832AE"/>
    <w:lvl w:ilvl="0" w:tplc="AA5652C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44554D"/>
    <w:multiLevelType w:val="hybridMultilevel"/>
    <w:tmpl w:val="734CCCE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8343DA0"/>
    <w:multiLevelType w:val="hybridMultilevel"/>
    <w:tmpl w:val="CBCAB46C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157"/>
    <w:rsid w:val="00154990"/>
    <w:rsid w:val="0019301E"/>
    <w:rsid w:val="001B7F4D"/>
    <w:rsid w:val="005A5B6A"/>
    <w:rsid w:val="00666AA9"/>
    <w:rsid w:val="007D50B6"/>
    <w:rsid w:val="007F7E2A"/>
    <w:rsid w:val="00817DE7"/>
    <w:rsid w:val="008F6247"/>
    <w:rsid w:val="00936D88"/>
    <w:rsid w:val="00A03CC7"/>
    <w:rsid w:val="00A1714C"/>
    <w:rsid w:val="00AA7687"/>
    <w:rsid w:val="00AE3157"/>
    <w:rsid w:val="00B05F71"/>
    <w:rsid w:val="00B1278F"/>
    <w:rsid w:val="00C85BCC"/>
    <w:rsid w:val="00CC7427"/>
    <w:rsid w:val="00D17760"/>
    <w:rsid w:val="00E553AF"/>
    <w:rsid w:val="00E72812"/>
    <w:rsid w:val="00FD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687"/>
    <w:pPr>
      <w:widowControl w:val="0"/>
      <w:suppressAutoHyphens/>
      <w:spacing w:after="0" w:line="240" w:lineRule="auto"/>
    </w:pPr>
    <w:rPr>
      <w:rFonts w:eastAsia="Lucida Sans Unicode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157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character" w:styleId="a4">
    <w:name w:val="Strong"/>
    <w:uiPriority w:val="22"/>
    <w:qFormat/>
    <w:rsid w:val="00AE3157"/>
    <w:rPr>
      <w:b/>
      <w:bCs/>
    </w:rPr>
  </w:style>
  <w:style w:type="character" w:styleId="a5">
    <w:name w:val="Hyperlink"/>
    <w:basedOn w:val="a0"/>
    <w:unhideWhenUsed/>
    <w:rsid w:val="00AE3157"/>
    <w:rPr>
      <w:color w:val="0000FF"/>
      <w:u w:val="single"/>
    </w:rPr>
  </w:style>
  <w:style w:type="paragraph" w:styleId="a6">
    <w:name w:val="Normal (Web)"/>
    <w:basedOn w:val="a"/>
    <w:uiPriority w:val="99"/>
    <w:rsid w:val="00AE3157"/>
    <w:pPr>
      <w:widowControl/>
      <w:spacing w:before="280" w:after="280"/>
    </w:pPr>
    <w:rPr>
      <w:rFonts w:eastAsia="Times New Roman"/>
      <w:kern w:val="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549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990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687"/>
    <w:pPr>
      <w:widowControl w:val="0"/>
      <w:suppressAutoHyphens/>
      <w:spacing w:after="0" w:line="240" w:lineRule="auto"/>
    </w:pPr>
    <w:rPr>
      <w:rFonts w:eastAsia="Lucida Sans Unicode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157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character" w:styleId="a4">
    <w:name w:val="Strong"/>
    <w:uiPriority w:val="22"/>
    <w:qFormat/>
    <w:rsid w:val="00AE3157"/>
    <w:rPr>
      <w:b/>
      <w:bCs/>
    </w:rPr>
  </w:style>
  <w:style w:type="character" w:styleId="a5">
    <w:name w:val="Hyperlink"/>
    <w:basedOn w:val="a0"/>
    <w:unhideWhenUsed/>
    <w:rsid w:val="00AE3157"/>
    <w:rPr>
      <w:color w:val="0000FF"/>
      <w:u w:val="single"/>
    </w:rPr>
  </w:style>
  <w:style w:type="paragraph" w:styleId="a6">
    <w:name w:val="Normal (Web)"/>
    <w:basedOn w:val="a"/>
    <w:uiPriority w:val="99"/>
    <w:rsid w:val="00AE3157"/>
    <w:pPr>
      <w:widowControl/>
      <w:spacing w:before="280" w:after="280"/>
    </w:pPr>
    <w:rPr>
      <w:rFonts w:eastAsia="Times New Roman"/>
      <w:kern w:val="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549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990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mc_ro_karagand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Карагауловна</dc:creator>
  <cp:lastModifiedBy>Карагауловна</cp:lastModifiedBy>
  <cp:revision>14</cp:revision>
  <cp:lastPrinted>2016-11-02T03:22:00Z</cp:lastPrinted>
  <dcterms:created xsi:type="dcterms:W3CDTF">2016-08-29T05:45:00Z</dcterms:created>
  <dcterms:modified xsi:type="dcterms:W3CDTF">2016-12-06T09:48:00Z</dcterms:modified>
</cp:coreProperties>
</file>